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CD1733" w14:textId="77777777" w:rsidR="00F77B81" w:rsidRPr="00DC6F55" w:rsidRDefault="00F77B81" w:rsidP="00F77B81">
      <w:pPr>
        <w:spacing w:after="40"/>
        <w:jc w:val="right"/>
        <w:rPr>
          <w:rFonts w:ascii="Times New Roman" w:hAnsi="Times New Roman" w:cs="Times New Roman"/>
          <w:iCs/>
          <w:color w:val="0070C0"/>
          <w:szCs w:val="20"/>
        </w:rPr>
      </w:pPr>
      <w:r w:rsidRPr="00DC6F55">
        <w:rPr>
          <w:rFonts w:ascii="Times New Roman" w:hAnsi="Times New Roman" w:cs="Times New Roman"/>
          <w:iCs/>
          <w:color w:val="0070C0"/>
          <w:szCs w:val="20"/>
        </w:rPr>
        <w:t>Pirkimo sąlygų 3 priedas „Tiekėjų pašalinimo pagrindai“</w:t>
      </w:r>
    </w:p>
    <w:p w14:paraId="1A7CDFE0" w14:textId="77777777" w:rsidR="00F77B81" w:rsidRPr="00DC6F55" w:rsidRDefault="00F77B81" w:rsidP="00F77B81">
      <w:pPr>
        <w:spacing w:after="40"/>
        <w:jc w:val="right"/>
        <w:rPr>
          <w:rFonts w:ascii="Times New Roman" w:hAnsi="Times New Roman" w:cs="Times New Roman"/>
          <w:iCs/>
          <w:color w:val="0070C0"/>
          <w:szCs w:val="20"/>
        </w:rPr>
      </w:pPr>
    </w:p>
    <w:p w14:paraId="2ECDE66E" w14:textId="507A81A9" w:rsidR="00317565" w:rsidRPr="00DC6F55" w:rsidRDefault="00000000">
      <w:pPr>
        <w:spacing w:after="40"/>
        <w:jc w:val="center"/>
        <w:rPr>
          <w:rFonts w:ascii="Times New Roman" w:hAnsi="Times New Roman" w:cs="Times New Roman"/>
          <w:b/>
          <w:szCs w:val="20"/>
        </w:rPr>
      </w:pPr>
      <w:r w:rsidRPr="00DC6F55">
        <w:rPr>
          <w:rFonts w:ascii="Times New Roman" w:hAnsi="Times New Roman" w:cs="Times New Roman"/>
          <w:b/>
          <w:szCs w:val="20"/>
        </w:rPr>
        <w:t>TIEKĖJO PAŠALINIMO PAGRINDAI</w:t>
      </w:r>
    </w:p>
    <w:p w14:paraId="361E6F3D" w14:textId="77777777" w:rsidR="00F77B81" w:rsidRPr="00DC6F55" w:rsidRDefault="00F77B81" w:rsidP="007B32EC">
      <w:pPr>
        <w:spacing w:after="0"/>
        <w:jc w:val="center"/>
        <w:rPr>
          <w:rFonts w:ascii="Times New Roman" w:hAnsi="Times New Roman" w:cs="Times New Roman"/>
          <w:szCs w:val="20"/>
        </w:rPr>
      </w:pPr>
    </w:p>
    <w:p w14:paraId="17766035" w14:textId="77777777" w:rsidR="00DC6F55" w:rsidRPr="00DC6F55" w:rsidRDefault="00DC6F55" w:rsidP="00DC6F55">
      <w:pPr>
        <w:pStyle w:val="Betarp"/>
        <w:numPr>
          <w:ilvl w:val="0"/>
          <w:numId w:val="15"/>
        </w:numPr>
        <w:spacing w:after="100" w:line="252" w:lineRule="auto"/>
        <w:ind w:left="0" w:firstLine="851"/>
        <w:jc w:val="both"/>
        <w:rPr>
          <w:rFonts w:ascii="Times New Roman" w:hAnsi="Times New Roman" w:cs="Times New Roman"/>
          <w:sz w:val="20"/>
          <w:szCs w:val="20"/>
        </w:rPr>
      </w:pPr>
      <w:r w:rsidRPr="00DC6F55">
        <w:rPr>
          <w:rFonts w:ascii="Times New Roman" w:hAnsi="Times New Roman" w:cs="Times New Roman"/>
          <w:color w:val="000000"/>
          <w:sz w:val="20"/>
          <w:szCs w:val="20"/>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3355960A" w14:textId="77777777" w:rsidR="00DC6F55" w:rsidRPr="00DC6F55" w:rsidRDefault="00DC6F55" w:rsidP="00DC6F55">
      <w:pPr>
        <w:pStyle w:val="Betarp"/>
        <w:numPr>
          <w:ilvl w:val="0"/>
          <w:numId w:val="15"/>
        </w:numPr>
        <w:spacing w:after="100" w:line="252" w:lineRule="auto"/>
        <w:ind w:left="0" w:firstLine="851"/>
        <w:jc w:val="both"/>
        <w:rPr>
          <w:rFonts w:ascii="Times New Roman" w:hAnsi="Times New Roman" w:cs="Times New Roman"/>
          <w:sz w:val="20"/>
          <w:szCs w:val="20"/>
        </w:rPr>
      </w:pPr>
      <w:r w:rsidRPr="00DC6F55">
        <w:rPr>
          <w:rFonts w:ascii="Times New Roman" w:hAnsi="Times New Roman" w:cs="Times New Roman"/>
          <w:color w:val="000000"/>
          <w:sz w:val="20"/>
          <w:szCs w:val="20"/>
        </w:rPr>
        <w:t>Pašalinimo pagrindai taikomi tiekėjui (kai pasiūlymą teikia ūkio subjektų grupė – visiems tos grupės nariams) ir ūkio subjektams, kurių pajėgumais tiekėjas remiasi.</w:t>
      </w:r>
    </w:p>
    <w:p w14:paraId="7569CDBA" w14:textId="77777777" w:rsidR="00DC6F55" w:rsidRPr="00DC6F55" w:rsidRDefault="00DC6F55" w:rsidP="00DC6F55">
      <w:pPr>
        <w:pStyle w:val="Betarp"/>
        <w:numPr>
          <w:ilvl w:val="0"/>
          <w:numId w:val="15"/>
        </w:numPr>
        <w:spacing w:after="100" w:line="252" w:lineRule="auto"/>
        <w:ind w:left="0" w:firstLine="851"/>
        <w:jc w:val="both"/>
        <w:rPr>
          <w:rFonts w:ascii="Times New Roman" w:eastAsia="Verdana" w:hAnsi="Times New Roman" w:cs="Times New Roman"/>
          <w:sz w:val="20"/>
          <w:szCs w:val="20"/>
        </w:rPr>
      </w:pPr>
      <w:r w:rsidRPr="00DC6F55">
        <w:rPr>
          <w:rFonts w:ascii="Times New Roman" w:hAnsi="Times New Roman" w:cs="Times New Roman"/>
          <w:color w:val="000000"/>
          <w:sz w:val="20"/>
          <w:szCs w:val="20"/>
        </w:rPr>
        <w:t>Perkančioji organizacija tiekėją pašalina iš pirkimo procedūros bet kuriame pirkimo procedūros etape, jeigu paaiškėja, kad dėl savo veiksmų ar neveikimo prieš pirkimo procedūrą ar jos metu jis atitinka bent vieną iš pirkimo dokumentuos</w:t>
      </w:r>
      <w:r w:rsidRPr="00DC6F55">
        <w:rPr>
          <w:rFonts w:ascii="Times New Roman" w:eastAsia="Verdana" w:hAnsi="Times New Roman" w:cs="Times New Roman"/>
          <w:color w:val="000000"/>
          <w:sz w:val="20"/>
          <w:szCs w:val="20"/>
        </w:rPr>
        <w:t xml:space="preserve">e nustatytų tiekėjo pašalinimo pagrindų, išskyrus VPĮ 46 straipsnio 10 dalyje nustatytus atvejus (tačiau atsižvelgiant į VPĮ 46 straipsnio 11 ir 12 dalių nuostatas). </w:t>
      </w:r>
    </w:p>
    <w:p w14:paraId="77065F70" w14:textId="77777777" w:rsidR="00DC6F55" w:rsidRPr="00DC6F55" w:rsidRDefault="00DC6F55" w:rsidP="00DC6F55">
      <w:pPr>
        <w:pStyle w:val="Betarp"/>
        <w:numPr>
          <w:ilvl w:val="0"/>
          <w:numId w:val="15"/>
        </w:numPr>
        <w:spacing w:after="100" w:line="252" w:lineRule="auto"/>
        <w:ind w:left="0" w:firstLine="851"/>
        <w:jc w:val="both"/>
        <w:rPr>
          <w:rFonts w:ascii="Times New Roman" w:eastAsia="Verdana" w:hAnsi="Times New Roman" w:cs="Times New Roman"/>
          <w:color w:val="000000" w:themeColor="text1"/>
          <w:sz w:val="20"/>
          <w:szCs w:val="20"/>
        </w:rPr>
      </w:pPr>
      <w:r w:rsidRPr="00DC6F55">
        <w:rPr>
          <w:rFonts w:ascii="Times New Roman" w:eastAsia="Verdana" w:hAnsi="Times New Roman" w:cs="Times New Roman"/>
          <w:color w:val="000000"/>
          <w:sz w:val="20"/>
          <w:szCs w:val="20"/>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4A884A17" w14:textId="77777777" w:rsidR="00DC6F55" w:rsidRPr="00DC6F55" w:rsidRDefault="00DC6F55" w:rsidP="00DC6F55">
      <w:pPr>
        <w:pStyle w:val="Betarp"/>
        <w:numPr>
          <w:ilvl w:val="0"/>
          <w:numId w:val="15"/>
        </w:numPr>
        <w:spacing w:after="100" w:line="252" w:lineRule="auto"/>
        <w:ind w:left="0" w:firstLine="851"/>
        <w:jc w:val="both"/>
        <w:rPr>
          <w:rFonts w:ascii="Times New Roman" w:hAnsi="Times New Roman" w:cs="Times New Roman"/>
          <w:sz w:val="20"/>
          <w:szCs w:val="20"/>
        </w:rPr>
      </w:pPr>
      <w:r w:rsidRPr="00DC6F55">
        <w:rPr>
          <w:rFonts w:ascii="Times New Roman" w:eastAsia="Verdana" w:hAnsi="Times New Roman" w:cs="Times New Roman"/>
          <w:color w:val="000000"/>
          <w:sz w:val="20"/>
          <w:szCs w:val="20"/>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DC6F55">
        <w:rPr>
          <w:rFonts w:ascii="Times New Roman" w:hAnsi="Times New Roman" w:cs="Times New Roman"/>
          <w:color w:val="000000"/>
          <w:sz w:val="20"/>
          <w:szCs w:val="20"/>
        </w:rPr>
        <w:t xml:space="preserve">mentai, kuriuos turi pateikti Lietuvos Respublikoje registruoti tiekėjai. Dėl dokumentų, kuriuos turi pateikti užsienio šalių tiekėjai, informaciją Perkančioji organizacija pasitikrina „e-Certis“, adresu </w:t>
      </w:r>
      <w:hyperlink r:id="rId8" w:history="1">
        <w:r w:rsidRPr="00DC6F55">
          <w:rPr>
            <w:rStyle w:val="Hipersaitas"/>
            <w:rFonts w:ascii="Times New Roman" w:eastAsia="Calibri" w:hAnsi="Times New Roman" w:cs="Times New Roman"/>
            <w:sz w:val="20"/>
            <w:szCs w:val="20"/>
          </w:rPr>
          <w:t>https://ec.europa.eu/tools/ecertis/</w:t>
        </w:r>
      </w:hyperlink>
      <w:r w:rsidRPr="00DC6F55">
        <w:rPr>
          <w:rFonts w:ascii="Times New Roman" w:hAnsi="Times New Roman" w:cs="Times New Roman"/>
          <w:color w:val="000000"/>
          <w:sz w:val="20"/>
          <w:szCs w:val="20"/>
        </w:rPr>
        <w:t xml:space="preserve">. </w:t>
      </w:r>
    </w:p>
    <w:p w14:paraId="698F3EAD" w14:textId="77777777" w:rsidR="00DC6F55" w:rsidRPr="00DC6F55" w:rsidRDefault="00DC6F55" w:rsidP="00DC6F55">
      <w:pPr>
        <w:pStyle w:val="Betarp"/>
        <w:numPr>
          <w:ilvl w:val="0"/>
          <w:numId w:val="15"/>
        </w:numPr>
        <w:spacing w:after="100" w:line="252" w:lineRule="auto"/>
        <w:ind w:left="0" w:firstLine="851"/>
        <w:jc w:val="both"/>
        <w:rPr>
          <w:rFonts w:ascii="Times New Roman" w:hAnsi="Times New Roman" w:cs="Times New Roman"/>
          <w:sz w:val="20"/>
          <w:szCs w:val="20"/>
        </w:rPr>
      </w:pPr>
      <w:r w:rsidRPr="00DC6F55">
        <w:rPr>
          <w:rFonts w:ascii="Times New Roman" w:hAnsi="Times New Roman" w:cs="Times New Roman"/>
          <w:color w:val="000000"/>
          <w:sz w:val="20"/>
          <w:szCs w:val="20"/>
        </w:rPr>
        <w:t>Perkančioji organizacija nereikalauja iš tiekėjo pateikti dokumentų, patvirtinančių jo pašalinimo pagrindų nebuvimą, jeigu ji:</w:t>
      </w:r>
    </w:p>
    <w:p w14:paraId="37646963" w14:textId="77777777" w:rsidR="00DC6F55" w:rsidRPr="00DC6F55" w:rsidRDefault="00DC6F55" w:rsidP="00DC6F55">
      <w:pPr>
        <w:pStyle w:val="Betarp"/>
        <w:numPr>
          <w:ilvl w:val="1"/>
          <w:numId w:val="15"/>
        </w:numPr>
        <w:spacing w:after="100" w:line="252" w:lineRule="auto"/>
        <w:ind w:left="0" w:firstLine="851"/>
        <w:jc w:val="both"/>
        <w:rPr>
          <w:rFonts w:ascii="Times New Roman" w:hAnsi="Times New Roman" w:cs="Times New Roman"/>
          <w:sz w:val="20"/>
          <w:szCs w:val="20"/>
        </w:rPr>
      </w:pPr>
      <w:r w:rsidRPr="00DC6F55">
        <w:rPr>
          <w:rFonts w:ascii="Times New Roman" w:hAnsi="Times New Roman" w:cs="Times New Roman"/>
          <w:color w:val="000000"/>
          <w:sz w:val="20"/>
          <w:szCs w:val="20"/>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22BBC14" w14:textId="77777777" w:rsidR="00DC6F55" w:rsidRPr="00DC6F55" w:rsidRDefault="00DC6F55" w:rsidP="00DC6F55">
      <w:pPr>
        <w:pStyle w:val="Betarp"/>
        <w:numPr>
          <w:ilvl w:val="1"/>
          <w:numId w:val="15"/>
        </w:numPr>
        <w:spacing w:after="100" w:line="252" w:lineRule="auto"/>
        <w:ind w:left="0" w:firstLine="851"/>
        <w:jc w:val="both"/>
        <w:rPr>
          <w:rFonts w:ascii="Times New Roman" w:hAnsi="Times New Roman" w:cs="Times New Roman"/>
          <w:sz w:val="20"/>
          <w:szCs w:val="20"/>
        </w:rPr>
      </w:pPr>
      <w:r w:rsidRPr="00DC6F55">
        <w:rPr>
          <w:rFonts w:ascii="Times New Roman" w:hAnsi="Times New Roman" w:cs="Times New Roman"/>
          <w:color w:val="000000"/>
          <w:sz w:val="20"/>
          <w:szCs w:val="20"/>
        </w:rPr>
        <w:t>šiuos dokumentus jau turi iš ankstesnių pirkimo procedūrų, jeigu šiuose dokumentuose nurodyta informacija vis dar yra aktuali (dokumentas išduotas prieš ne daugiau dienų, negu nurodyta atitinkamoje žemiau esančios lentelės eilutėje).</w:t>
      </w:r>
    </w:p>
    <w:p w14:paraId="02DB1F30" w14:textId="77777777" w:rsidR="00DC6F55" w:rsidRPr="00DC6F55" w:rsidRDefault="00DC6F55" w:rsidP="00DC6F55">
      <w:pPr>
        <w:pStyle w:val="Betarp"/>
        <w:spacing w:after="100" w:line="252" w:lineRule="auto"/>
        <w:ind w:firstLine="851"/>
        <w:jc w:val="both"/>
        <w:rPr>
          <w:rFonts w:ascii="Times New Roman" w:hAnsi="Times New Roman" w:cs="Times New Roman"/>
          <w:color w:val="00B050"/>
          <w:sz w:val="20"/>
          <w:szCs w:val="20"/>
        </w:rPr>
      </w:pPr>
      <w:r w:rsidRPr="00DC6F55">
        <w:rPr>
          <w:rFonts w:ascii="Times New Roman" w:hAnsi="Times New Roman" w:cs="Times New Roman"/>
          <w:color w:val="000000"/>
          <w:sz w:val="20"/>
          <w:szCs w:val="20"/>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2B4838B3" w14:textId="77777777" w:rsidR="00DC6F55" w:rsidRPr="00DC6F55" w:rsidRDefault="00DC6F55" w:rsidP="00DC6F55">
      <w:pPr>
        <w:pStyle w:val="Betarp"/>
        <w:numPr>
          <w:ilvl w:val="0"/>
          <w:numId w:val="15"/>
        </w:numPr>
        <w:spacing w:after="100" w:line="252" w:lineRule="auto"/>
        <w:ind w:left="0" w:firstLine="851"/>
        <w:jc w:val="both"/>
        <w:rPr>
          <w:rFonts w:ascii="Times New Roman" w:hAnsi="Times New Roman" w:cs="Times New Roman"/>
          <w:sz w:val="20"/>
          <w:szCs w:val="20"/>
        </w:rPr>
      </w:pPr>
      <w:r w:rsidRPr="00DC6F55">
        <w:rPr>
          <w:rFonts w:ascii="Times New Roman" w:hAnsi="Times New Roman" w:cs="Times New Roman"/>
          <w:color w:val="000000"/>
          <w:sz w:val="20"/>
          <w:szCs w:val="20"/>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CB3F0B7" w14:textId="77777777" w:rsidR="00DC6F55" w:rsidRPr="00DC6F55" w:rsidRDefault="00DC6F55" w:rsidP="00DC6F55">
      <w:pPr>
        <w:pStyle w:val="Betarp"/>
        <w:numPr>
          <w:ilvl w:val="1"/>
          <w:numId w:val="15"/>
        </w:numPr>
        <w:spacing w:after="100" w:line="252" w:lineRule="auto"/>
        <w:ind w:left="0" w:firstLine="851"/>
        <w:jc w:val="both"/>
        <w:rPr>
          <w:rFonts w:ascii="Times New Roman" w:hAnsi="Times New Roman" w:cs="Times New Roman"/>
          <w:sz w:val="20"/>
          <w:szCs w:val="20"/>
        </w:rPr>
      </w:pPr>
      <w:r w:rsidRPr="00DC6F55">
        <w:rPr>
          <w:rFonts w:ascii="Times New Roman" w:hAnsi="Times New Roman" w:cs="Times New Roman"/>
          <w:color w:val="000000"/>
          <w:sz w:val="20"/>
          <w:szCs w:val="20"/>
        </w:rPr>
        <w:t>priesaikos deklaracija;</w:t>
      </w:r>
    </w:p>
    <w:p w14:paraId="6E26641C" w14:textId="77777777" w:rsidR="00DC6F55" w:rsidRPr="00DC6F55" w:rsidRDefault="00DC6F55" w:rsidP="00DC6F55">
      <w:pPr>
        <w:spacing w:after="100" w:line="252" w:lineRule="auto"/>
        <w:ind w:firstLine="851"/>
        <w:jc w:val="both"/>
        <w:rPr>
          <w:rFonts w:ascii="Times New Roman" w:hAnsi="Times New Roman" w:cs="Times New Roman"/>
          <w:szCs w:val="20"/>
        </w:rPr>
      </w:pPr>
      <w:r w:rsidRPr="00DC6F55">
        <w:rPr>
          <w:rFonts w:ascii="Times New Roman" w:hAnsi="Times New Roman" w:cs="Times New Roman"/>
          <w:color w:val="000000"/>
          <w:szCs w:val="20"/>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1DB78E3" w14:textId="77777777" w:rsidR="00DC6F55" w:rsidRPr="00DC6F55" w:rsidRDefault="00DC6F55" w:rsidP="00DC6F55">
      <w:pPr>
        <w:spacing w:after="100" w:line="252" w:lineRule="auto"/>
        <w:rPr>
          <w:rFonts w:ascii="Times New Roman" w:hAnsi="Times New Roman" w:cs="Times New Roman"/>
          <w:szCs w:val="20"/>
        </w:rPr>
      </w:pPr>
    </w:p>
    <w:tbl>
      <w:tblPr>
        <w:tblW w:w="15835" w:type="dxa"/>
        <w:tblLayout w:type="fixed"/>
        <w:tblCellMar>
          <w:left w:w="10" w:type="dxa"/>
          <w:right w:w="10" w:type="dxa"/>
        </w:tblCellMar>
        <w:tblLook w:val="04A0" w:firstRow="1" w:lastRow="0" w:firstColumn="1" w:lastColumn="0" w:noHBand="0" w:noVBand="1"/>
      </w:tblPr>
      <w:tblGrid>
        <w:gridCol w:w="646"/>
        <w:gridCol w:w="5730"/>
        <w:gridCol w:w="2657"/>
        <w:gridCol w:w="6802"/>
      </w:tblGrid>
      <w:tr w:rsidR="00DC6F55" w:rsidRPr="00DC6F55" w14:paraId="0CCC7BE0" w14:textId="77777777" w:rsidTr="00DC6F55">
        <w:trPr>
          <w:tblHeader/>
        </w:trPr>
        <w:tc>
          <w:tcPr>
            <w:tcW w:w="6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40" w:type="dxa"/>
              <w:left w:w="100" w:type="dxa"/>
              <w:bottom w:w="40" w:type="dxa"/>
              <w:right w:w="100" w:type="dxa"/>
            </w:tcMar>
          </w:tcPr>
          <w:p w14:paraId="6BB979E6" w14:textId="77777777" w:rsidR="00DC6F55" w:rsidRPr="00DC6F55" w:rsidRDefault="00DC6F55" w:rsidP="00F24906">
            <w:pPr>
              <w:pStyle w:val="Betarp"/>
              <w:ind w:left="32"/>
              <w:jc w:val="center"/>
              <w:rPr>
                <w:rFonts w:ascii="Times New Roman" w:hAnsi="Times New Roman" w:cs="Times New Roman"/>
                <w:b/>
                <w:bCs/>
                <w:sz w:val="20"/>
                <w:szCs w:val="20"/>
              </w:rPr>
            </w:pPr>
            <w:r w:rsidRPr="00DC6F55">
              <w:rPr>
                <w:rFonts w:ascii="Times New Roman" w:hAnsi="Times New Roman" w:cs="Times New Roman"/>
                <w:b/>
                <w:bCs/>
                <w:color w:val="000000"/>
                <w:sz w:val="20"/>
                <w:szCs w:val="20"/>
              </w:rPr>
              <w:t>Eil. Nr.</w:t>
            </w:r>
          </w:p>
        </w:tc>
        <w:tc>
          <w:tcPr>
            <w:tcW w:w="57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40" w:type="dxa"/>
              <w:left w:w="100" w:type="dxa"/>
              <w:bottom w:w="40" w:type="dxa"/>
              <w:right w:w="100" w:type="dxa"/>
            </w:tcMar>
          </w:tcPr>
          <w:p w14:paraId="458659CD" w14:textId="77777777" w:rsidR="00DC6F55" w:rsidRPr="00DC6F55" w:rsidRDefault="00DC6F55" w:rsidP="00F24906">
            <w:pPr>
              <w:pStyle w:val="Betarp"/>
              <w:jc w:val="center"/>
              <w:rPr>
                <w:rFonts w:ascii="Times New Roman" w:hAnsi="Times New Roman" w:cs="Times New Roman"/>
                <w:bCs/>
                <w:sz w:val="20"/>
                <w:szCs w:val="20"/>
              </w:rPr>
            </w:pPr>
            <w:r w:rsidRPr="00DC6F55">
              <w:rPr>
                <w:rFonts w:ascii="Times New Roman" w:hAnsi="Times New Roman" w:cs="Times New Roman"/>
                <w:b/>
                <w:color w:val="000000"/>
                <w:sz w:val="20"/>
                <w:szCs w:val="20"/>
              </w:rPr>
              <w:t>Tiekėjo pašalinimo pagrindai</w:t>
            </w:r>
          </w:p>
        </w:tc>
        <w:tc>
          <w:tcPr>
            <w:tcW w:w="26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40" w:type="dxa"/>
              <w:left w:w="100" w:type="dxa"/>
              <w:bottom w:w="40" w:type="dxa"/>
              <w:right w:w="100" w:type="dxa"/>
            </w:tcMar>
          </w:tcPr>
          <w:p w14:paraId="4E2FE104" w14:textId="77777777" w:rsidR="00DC6F55" w:rsidRPr="00DC6F55" w:rsidRDefault="00DC6F55" w:rsidP="00F24906">
            <w:pPr>
              <w:pStyle w:val="Betarp"/>
              <w:jc w:val="center"/>
              <w:rPr>
                <w:rFonts w:ascii="Times New Roman" w:eastAsia="Yu Mincho" w:hAnsi="Times New Roman" w:cs="Times New Roman"/>
                <w:b/>
                <w:bCs/>
                <w:sz w:val="20"/>
                <w:szCs w:val="20"/>
              </w:rPr>
            </w:pPr>
            <w:r w:rsidRPr="00DC6F55">
              <w:rPr>
                <w:rFonts w:ascii="Times New Roman" w:eastAsia="Yu Mincho" w:hAnsi="Times New Roman" w:cs="Times New Roman"/>
                <w:b/>
                <w:bCs/>
                <w:color w:val="000000"/>
                <w:sz w:val="20"/>
                <w:szCs w:val="20"/>
              </w:rPr>
              <w:t xml:space="preserve">VPĮ straipsnis,  dalis, punktas bei EBVPD formos dalis pildymui </w:t>
            </w:r>
          </w:p>
        </w:tc>
        <w:tc>
          <w:tcPr>
            <w:tcW w:w="68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40" w:type="dxa"/>
              <w:left w:w="100" w:type="dxa"/>
              <w:bottom w:w="40" w:type="dxa"/>
              <w:right w:w="100" w:type="dxa"/>
            </w:tcMar>
          </w:tcPr>
          <w:p w14:paraId="1DD8449A" w14:textId="77777777" w:rsidR="00DC6F55" w:rsidRPr="00DC6F55" w:rsidRDefault="00DC6F55" w:rsidP="00F24906">
            <w:pPr>
              <w:pStyle w:val="Betarp"/>
              <w:jc w:val="center"/>
              <w:rPr>
                <w:rFonts w:ascii="Times New Roman" w:hAnsi="Times New Roman" w:cs="Times New Roman"/>
                <w:bCs/>
                <w:iCs/>
                <w:sz w:val="20"/>
                <w:szCs w:val="20"/>
              </w:rPr>
            </w:pPr>
            <w:r w:rsidRPr="00DC6F55">
              <w:rPr>
                <w:rFonts w:ascii="Times New Roman" w:hAnsi="Times New Roman" w:cs="Times New Roman"/>
                <w:b/>
                <w:color w:val="000000"/>
                <w:sz w:val="20"/>
                <w:szCs w:val="20"/>
              </w:rPr>
              <w:t>Pašalinimo pagrindų nebuvimą įrodantys dokumentai</w:t>
            </w:r>
          </w:p>
        </w:tc>
      </w:tr>
      <w:tr w:rsidR="00DC6F55" w:rsidRPr="00DC6F55" w14:paraId="20BAAC04" w14:textId="77777777" w:rsidTr="00DC6F55">
        <w:tc>
          <w:tcPr>
            <w:tcW w:w="1583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40" w:type="dxa"/>
              <w:left w:w="100" w:type="dxa"/>
              <w:bottom w:w="40" w:type="dxa"/>
              <w:right w:w="100" w:type="dxa"/>
            </w:tcMar>
          </w:tcPr>
          <w:p w14:paraId="1BB8EF22" w14:textId="77777777" w:rsidR="00DC6F55" w:rsidRPr="00DC6F55" w:rsidRDefault="00DC6F55" w:rsidP="00F24906">
            <w:pPr>
              <w:pStyle w:val="Betarp"/>
              <w:jc w:val="center"/>
              <w:rPr>
                <w:rFonts w:ascii="Times New Roman" w:hAnsi="Times New Roman" w:cs="Times New Roman"/>
                <w:sz w:val="20"/>
                <w:szCs w:val="20"/>
              </w:rPr>
            </w:pPr>
            <w:r w:rsidRPr="00DC6F55">
              <w:rPr>
                <w:rFonts w:ascii="Times New Roman" w:hAnsi="Times New Roman" w:cs="Times New Roman"/>
                <w:b/>
                <w:bCs/>
                <w:color w:val="000000"/>
                <w:sz w:val="20"/>
                <w:szCs w:val="20"/>
              </w:rPr>
              <w:t>Privalomi pašalinimo pagrindai pagal VPĮ 46 straipsnio 1 – 4 dalių nuostatas</w:t>
            </w:r>
          </w:p>
        </w:tc>
      </w:tr>
      <w:tr w:rsidR="00DC6F55" w:rsidRPr="00DC6F55" w14:paraId="0987E15D" w14:textId="77777777" w:rsidTr="00DC6F55">
        <w:tc>
          <w:tcPr>
            <w:tcW w:w="6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40" w:type="dxa"/>
              <w:left w:w="100" w:type="dxa"/>
              <w:bottom w:w="40" w:type="dxa"/>
              <w:right w:w="100" w:type="dxa"/>
            </w:tcMar>
            <w:hideMark/>
          </w:tcPr>
          <w:p w14:paraId="3465E5ED" w14:textId="77777777" w:rsidR="00DC6F55" w:rsidRPr="00DC6F55" w:rsidRDefault="00DC6F55" w:rsidP="00DC6F55">
            <w:pPr>
              <w:pStyle w:val="Betarp"/>
              <w:numPr>
                <w:ilvl w:val="0"/>
                <w:numId w:val="14"/>
              </w:numPr>
              <w:jc w:val="center"/>
              <w:rPr>
                <w:rFonts w:ascii="Times New Roman" w:hAnsi="Times New Roman" w:cs="Times New Roman"/>
                <w:b/>
                <w:bCs/>
                <w:sz w:val="20"/>
                <w:szCs w:val="20"/>
              </w:rPr>
            </w:pPr>
          </w:p>
        </w:tc>
        <w:tc>
          <w:tcPr>
            <w:tcW w:w="57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40" w:type="dxa"/>
              <w:left w:w="100" w:type="dxa"/>
              <w:bottom w:w="40" w:type="dxa"/>
              <w:right w:w="100" w:type="dxa"/>
            </w:tcMar>
          </w:tcPr>
          <w:p w14:paraId="44329215" w14:textId="77777777" w:rsidR="00DC6F55" w:rsidRPr="00DC6F55" w:rsidRDefault="00DC6F55" w:rsidP="00F24906">
            <w:pPr>
              <w:pStyle w:val="Betarp"/>
              <w:jc w:val="both"/>
              <w:rPr>
                <w:rFonts w:ascii="Times New Roman" w:hAnsi="Times New Roman" w:cs="Times New Roman"/>
                <w:b/>
                <w:bCs/>
                <w:sz w:val="20"/>
                <w:szCs w:val="20"/>
              </w:rPr>
            </w:pPr>
            <w:r w:rsidRPr="00DC6F55">
              <w:rPr>
                <w:rFonts w:ascii="Times New Roman" w:hAnsi="Times New Roman" w:cs="Times New Roman"/>
                <w:color w:val="000000"/>
                <w:sz w:val="20"/>
                <w:szCs w:val="20"/>
              </w:rPr>
              <w:t>Tiekėjas arba jo atsakingas asmuo, nurodytas VPĮ 46 straipsnio 2 dalies 2 punkte, nuteistas už šią nusikalstamą veiką:</w:t>
            </w:r>
          </w:p>
          <w:p w14:paraId="631B196D" w14:textId="77777777" w:rsidR="00DC6F55" w:rsidRPr="00DC6F55" w:rsidRDefault="00DC6F55" w:rsidP="00F24906">
            <w:pPr>
              <w:pStyle w:val="Betarp"/>
              <w:jc w:val="both"/>
              <w:rPr>
                <w:rFonts w:ascii="Times New Roman" w:hAnsi="Times New Roman" w:cs="Times New Roman"/>
                <w:b/>
                <w:bCs/>
                <w:sz w:val="20"/>
                <w:szCs w:val="20"/>
              </w:rPr>
            </w:pPr>
            <w:r w:rsidRPr="00DC6F55">
              <w:rPr>
                <w:rFonts w:ascii="Times New Roman" w:hAnsi="Times New Roman" w:cs="Times New Roman"/>
                <w:bCs/>
                <w:color w:val="000000"/>
                <w:sz w:val="20"/>
                <w:szCs w:val="20"/>
              </w:rPr>
              <w:t>1) dalyvavimą nusikalstamame susivienijime, jo organizavimą ar vadovavimą jam;</w:t>
            </w:r>
          </w:p>
          <w:p w14:paraId="21AB56B9" w14:textId="77777777" w:rsidR="00DC6F55" w:rsidRPr="00DC6F55" w:rsidRDefault="00DC6F55" w:rsidP="00F24906">
            <w:pPr>
              <w:pStyle w:val="Betarp"/>
              <w:jc w:val="both"/>
              <w:rPr>
                <w:rFonts w:ascii="Times New Roman" w:hAnsi="Times New Roman" w:cs="Times New Roman"/>
                <w:b/>
                <w:bCs/>
                <w:sz w:val="20"/>
                <w:szCs w:val="20"/>
              </w:rPr>
            </w:pPr>
            <w:r w:rsidRPr="00DC6F55">
              <w:rPr>
                <w:rFonts w:ascii="Times New Roman" w:hAnsi="Times New Roman" w:cs="Times New Roman"/>
                <w:bCs/>
                <w:color w:val="000000"/>
                <w:sz w:val="20"/>
                <w:szCs w:val="20"/>
              </w:rPr>
              <w:t>2) kyšininkavimą, prekybą poveikiu, papirkimą;</w:t>
            </w:r>
          </w:p>
          <w:p w14:paraId="452AAECE" w14:textId="77777777" w:rsidR="00DC6F55" w:rsidRPr="00DC6F55" w:rsidRDefault="00DC6F55" w:rsidP="00F24906">
            <w:pPr>
              <w:pStyle w:val="Betarp"/>
              <w:jc w:val="both"/>
              <w:rPr>
                <w:rFonts w:ascii="Times New Roman" w:hAnsi="Times New Roman" w:cs="Times New Roman"/>
                <w:b/>
                <w:bCs/>
                <w:sz w:val="20"/>
                <w:szCs w:val="20"/>
              </w:rPr>
            </w:pPr>
            <w:r w:rsidRPr="00DC6F55">
              <w:rPr>
                <w:rFonts w:ascii="Times New Roman" w:hAnsi="Times New Roman" w:cs="Times New Roman"/>
                <w:bCs/>
                <w:color w:val="000000"/>
                <w:sz w:val="20"/>
                <w:szCs w:val="20"/>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180E623" w14:textId="77777777" w:rsidR="00DC6F55" w:rsidRPr="00DC6F55" w:rsidRDefault="00DC6F55" w:rsidP="00F24906">
            <w:pPr>
              <w:pStyle w:val="Betarp"/>
              <w:jc w:val="both"/>
              <w:rPr>
                <w:rFonts w:ascii="Times New Roman" w:hAnsi="Times New Roman" w:cs="Times New Roman"/>
                <w:b/>
                <w:bCs/>
                <w:sz w:val="20"/>
                <w:szCs w:val="20"/>
              </w:rPr>
            </w:pPr>
            <w:r w:rsidRPr="00DC6F55">
              <w:rPr>
                <w:rFonts w:ascii="Times New Roman" w:hAnsi="Times New Roman" w:cs="Times New Roman"/>
                <w:bCs/>
                <w:color w:val="000000"/>
                <w:sz w:val="20"/>
                <w:szCs w:val="20"/>
              </w:rPr>
              <w:t>4) nusikalstamą bankrotą;</w:t>
            </w:r>
          </w:p>
          <w:p w14:paraId="19098344" w14:textId="77777777" w:rsidR="00DC6F55" w:rsidRPr="00DC6F55" w:rsidRDefault="00DC6F55" w:rsidP="00F24906">
            <w:pPr>
              <w:pStyle w:val="Betarp"/>
              <w:jc w:val="both"/>
              <w:rPr>
                <w:rFonts w:ascii="Times New Roman" w:hAnsi="Times New Roman" w:cs="Times New Roman"/>
                <w:b/>
                <w:bCs/>
                <w:sz w:val="20"/>
                <w:szCs w:val="20"/>
              </w:rPr>
            </w:pPr>
            <w:r w:rsidRPr="00DC6F55">
              <w:rPr>
                <w:rFonts w:ascii="Times New Roman" w:hAnsi="Times New Roman" w:cs="Times New Roman"/>
                <w:bCs/>
                <w:color w:val="000000"/>
                <w:sz w:val="20"/>
                <w:szCs w:val="20"/>
              </w:rPr>
              <w:t>5) teroristinį ir su teroristine veikla susijusį nusikaltimą;</w:t>
            </w:r>
          </w:p>
          <w:p w14:paraId="1CFD842C" w14:textId="77777777" w:rsidR="00DC6F55" w:rsidRPr="00DC6F55" w:rsidRDefault="00DC6F55" w:rsidP="00F24906">
            <w:pPr>
              <w:pStyle w:val="Betarp"/>
              <w:jc w:val="both"/>
              <w:rPr>
                <w:rFonts w:ascii="Times New Roman" w:hAnsi="Times New Roman" w:cs="Times New Roman"/>
                <w:b/>
                <w:bCs/>
                <w:sz w:val="20"/>
                <w:szCs w:val="20"/>
              </w:rPr>
            </w:pPr>
            <w:r w:rsidRPr="00DC6F55">
              <w:rPr>
                <w:rFonts w:ascii="Times New Roman" w:hAnsi="Times New Roman" w:cs="Times New Roman"/>
                <w:bCs/>
                <w:color w:val="000000"/>
                <w:sz w:val="20"/>
                <w:szCs w:val="20"/>
              </w:rPr>
              <w:t>6) nusikalstamu būdu gauto turto legalizavimą;</w:t>
            </w:r>
          </w:p>
          <w:p w14:paraId="44C455DD" w14:textId="77777777" w:rsidR="00DC6F55" w:rsidRPr="00DC6F55" w:rsidRDefault="00DC6F55" w:rsidP="00F24906">
            <w:pPr>
              <w:pStyle w:val="Betarp"/>
              <w:jc w:val="both"/>
              <w:rPr>
                <w:rFonts w:ascii="Times New Roman" w:hAnsi="Times New Roman" w:cs="Times New Roman"/>
                <w:b/>
                <w:bCs/>
                <w:sz w:val="20"/>
                <w:szCs w:val="20"/>
              </w:rPr>
            </w:pPr>
            <w:r w:rsidRPr="00DC6F55">
              <w:rPr>
                <w:rFonts w:ascii="Times New Roman" w:hAnsi="Times New Roman" w:cs="Times New Roman"/>
                <w:bCs/>
                <w:color w:val="000000"/>
                <w:sz w:val="20"/>
                <w:szCs w:val="20"/>
              </w:rPr>
              <w:t>7) prekybą žmonėmis, vaiko pirkimą arba pardavimą;</w:t>
            </w:r>
          </w:p>
          <w:p w14:paraId="3B1EDCDF" w14:textId="77777777" w:rsidR="00DC6F55" w:rsidRPr="00DC6F55" w:rsidRDefault="00DC6F55" w:rsidP="00F24906">
            <w:pPr>
              <w:pStyle w:val="Betarp"/>
              <w:jc w:val="both"/>
              <w:rPr>
                <w:rFonts w:ascii="Times New Roman" w:hAnsi="Times New Roman" w:cs="Times New Roman"/>
                <w:b/>
                <w:bCs/>
                <w:sz w:val="20"/>
                <w:szCs w:val="20"/>
              </w:rPr>
            </w:pPr>
            <w:r w:rsidRPr="00DC6F55">
              <w:rPr>
                <w:rFonts w:ascii="Times New Roman" w:hAnsi="Times New Roman" w:cs="Times New Roman"/>
                <w:bCs/>
                <w:color w:val="000000"/>
                <w:sz w:val="20"/>
                <w:szCs w:val="20"/>
              </w:rPr>
              <w:t>8) kitos valstybės tiekėjo atliktą nusikaltimą, apibrėžtą Direktyvos 2014/24/ES 57 straipsnio 1 dalyje išvardytus Europos Sąjungos teisės aktus įgyvendinančiuose kitų valstybių teisės aktuose.</w:t>
            </w:r>
          </w:p>
          <w:p w14:paraId="2A0C2BD5" w14:textId="77777777" w:rsidR="00DC6F55" w:rsidRPr="00DC6F55" w:rsidRDefault="00DC6F55" w:rsidP="00F24906">
            <w:pPr>
              <w:pStyle w:val="Betarp"/>
              <w:jc w:val="both"/>
              <w:rPr>
                <w:rFonts w:ascii="Times New Roman" w:hAnsi="Times New Roman" w:cs="Times New Roman"/>
                <w:b/>
                <w:bCs/>
                <w:sz w:val="20"/>
                <w:szCs w:val="20"/>
              </w:rPr>
            </w:pPr>
          </w:p>
          <w:p w14:paraId="2FFA5589" w14:textId="77777777" w:rsidR="00DC6F55" w:rsidRPr="00DC6F55" w:rsidRDefault="00DC6F55" w:rsidP="00F24906">
            <w:pPr>
              <w:pStyle w:val="Betarp"/>
              <w:jc w:val="both"/>
              <w:rPr>
                <w:rFonts w:ascii="Times New Roman" w:hAnsi="Times New Roman" w:cs="Times New Roman"/>
                <w:b/>
                <w:bCs/>
                <w:sz w:val="20"/>
                <w:szCs w:val="20"/>
              </w:rPr>
            </w:pPr>
            <w:r w:rsidRPr="00DC6F55">
              <w:rPr>
                <w:rFonts w:ascii="Times New Roman" w:hAnsi="Times New Roman" w:cs="Times New Roman"/>
                <w:bCs/>
                <w:color w:val="000000"/>
                <w:sz w:val="20"/>
                <w:szCs w:val="20"/>
              </w:rPr>
              <w:t>Laikoma, kad tiekėjas arba jo atsakingas asmuo nuteistas už aukščiau nurodytą nusikalstamą veiką, kai dėl:</w:t>
            </w:r>
          </w:p>
          <w:p w14:paraId="31B0235D" w14:textId="77777777" w:rsidR="00DC6F55" w:rsidRPr="00DC6F55" w:rsidRDefault="00DC6F55" w:rsidP="00F24906">
            <w:pPr>
              <w:pStyle w:val="Betarp"/>
              <w:jc w:val="both"/>
              <w:rPr>
                <w:rFonts w:ascii="Times New Roman" w:hAnsi="Times New Roman" w:cs="Times New Roman"/>
                <w:bCs/>
                <w:sz w:val="20"/>
                <w:szCs w:val="20"/>
              </w:rPr>
            </w:pPr>
            <w:r w:rsidRPr="00DC6F55">
              <w:rPr>
                <w:rFonts w:ascii="Times New Roman" w:hAnsi="Times New Roman" w:cs="Times New Roman"/>
                <w:bCs/>
                <w:color w:val="000000"/>
                <w:sz w:val="20"/>
                <w:szCs w:val="20"/>
              </w:rPr>
              <w:t>1) tiekėjo, kuris yra fizinis asmuo, per pastaruosius 5 metus buvo priimtas ir įsiteisėjęs apkaltinamasis teismo nuosprendis ir šis asmuo turi neišnykusį ar nepanaikintą teistumą;</w:t>
            </w:r>
          </w:p>
          <w:p w14:paraId="4D498246" w14:textId="77777777" w:rsidR="00DC6F55" w:rsidRPr="00DC6F55" w:rsidRDefault="00DC6F55" w:rsidP="00F24906">
            <w:pPr>
              <w:pStyle w:val="Betarp"/>
              <w:jc w:val="both"/>
              <w:rPr>
                <w:rFonts w:ascii="Times New Roman" w:hAnsi="Times New Roman" w:cs="Times New Roman"/>
                <w:color w:val="00B050"/>
                <w:sz w:val="20"/>
                <w:szCs w:val="20"/>
              </w:rPr>
            </w:pPr>
            <w:r w:rsidRPr="00DC6F55">
              <w:rPr>
                <w:rFonts w:ascii="Times New Roman" w:hAnsi="Times New Roman" w:cs="Times New Roman"/>
                <w:color w:val="000000"/>
                <w:sz w:val="20"/>
                <w:szCs w:val="20"/>
              </w:rPr>
              <w:t xml:space="preserve">2) tiekėjo, kuris yra juridinis asmuo, kita organizacija ar jos </w:t>
            </w:r>
            <w:r w:rsidRPr="00DC6F55">
              <w:rPr>
                <w:rFonts w:ascii="Times New Roman" w:hAnsi="Times New Roman" w:cs="Times New Roman"/>
                <w:b/>
                <w:bCs/>
                <w:color w:val="000000"/>
                <w:sz w:val="20"/>
                <w:szCs w:val="20"/>
              </w:rPr>
              <w:t>struktūrinis</w:t>
            </w:r>
            <w:r w:rsidRPr="00DC6F55">
              <w:rPr>
                <w:rFonts w:ascii="Times New Roman" w:hAnsi="Times New Roman" w:cs="Times New Roman"/>
                <w:color w:val="000000"/>
                <w:sz w:val="20"/>
                <w:szCs w:val="20"/>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81788F4" w14:textId="77777777" w:rsidR="00DC6F55" w:rsidRPr="00DC6F55" w:rsidRDefault="00DC6F55" w:rsidP="00F24906">
            <w:pPr>
              <w:pStyle w:val="Betarp"/>
              <w:jc w:val="both"/>
              <w:rPr>
                <w:rFonts w:ascii="Times New Roman" w:hAnsi="Times New Roman" w:cs="Times New Roman"/>
                <w:b/>
                <w:bCs/>
                <w:sz w:val="20"/>
                <w:szCs w:val="20"/>
              </w:rPr>
            </w:pPr>
            <w:r w:rsidRPr="00DC6F55">
              <w:rPr>
                <w:rFonts w:ascii="Times New Roman" w:hAnsi="Times New Roman" w:cs="Times New Roman"/>
                <w:bCs/>
                <w:color w:val="000000"/>
                <w:sz w:val="20"/>
                <w:szCs w:val="20"/>
              </w:rPr>
              <w:t xml:space="preserve">3) tiekėjo, kuris yra juridinis asmuo, kita organizacija ar jos </w:t>
            </w:r>
            <w:r w:rsidRPr="00DC6F55">
              <w:rPr>
                <w:rFonts w:ascii="Times New Roman" w:hAnsi="Times New Roman" w:cs="Times New Roman"/>
                <w:b/>
                <w:color w:val="000000"/>
                <w:sz w:val="20"/>
                <w:szCs w:val="20"/>
              </w:rPr>
              <w:lastRenderedPageBreak/>
              <w:t>struktūrinis</w:t>
            </w:r>
            <w:r w:rsidRPr="00DC6F55">
              <w:rPr>
                <w:rFonts w:ascii="Times New Roman" w:hAnsi="Times New Roman" w:cs="Times New Roman"/>
                <w:bCs/>
                <w:color w:val="000000"/>
                <w:sz w:val="20"/>
                <w:szCs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6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40" w:type="dxa"/>
              <w:left w:w="100" w:type="dxa"/>
              <w:bottom w:w="40" w:type="dxa"/>
              <w:right w:w="100" w:type="dxa"/>
            </w:tcMar>
          </w:tcPr>
          <w:p w14:paraId="59EDC418" w14:textId="77777777" w:rsidR="00DC6F55" w:rsidRPr="00DC6F55" w:rsidRDefault="00DC6F55" w:rsidP="00F24906">
            <w:pPr>
              <w:pStyle w:val="Betarp"/>
              <w:rPr>
                <w:rFonts w:ascii="Times New Roman" w:eastAsia="Yu Mincho" w:hAnsi="Times New Roman" w:cs="Times New Roman"/>
                <w:b/>
                <w:bCs/>
                <w:sz w:val="20"/>
                <w:szCs w:val="20"/>
              </w:rPr>
            </w:pPr>
            <w:r w:rsidRPr="00DC6F55">
              <w:rPr>
                <w:rFonts w:ascii="Times New Roman" w:eastAsia="Yu Mincho" w:hAnsi="Times New Roman" w:cs="Times New Roman"/>
                <w:b/>
                <w:bCs/>
                <w:color w:val="000000"/>
                <w:sz w:val="20"/>
                <w:szCs w:val="20"/>
              </w:rPr>
              <w:lastRenderedPageBreak/>
              <w:t>VPĮ 46 straipsnio 1 dalis</w:t>
            </w:r>
          </w:p>
          <w:p w14:paraId="1188A330" w14:textId="77777777" w:rsidR="00DC6F55" w:rsidRPr="00DC6F55" w:rsidRDefault="00DC6F55" w:rsidP="00F24906">
            <w:pPr>
              <w:pStyle w:val="Betarp"/>
              <w:rPr>
                <w:rFonts w:ascii="Times New Roman" w:eastAsia="Yu Mincho" w:hAnsi="Times New Roman" w:cs="Times New Roman"/>
                <w:sz w:val="20"/>
                <w:szCs w:val="20"/>
              </w:rPr>
            </w:pPr>
          </w:p>
          <w:p w14:paraId="41E93371" w14:textId="77777777" w:rsidR="00DC6F55" w:rsidRPr="00DC6F55" w:rsidRDefault="00DC6F55" w:rsidP="00F24906">
            <w:pPr>
              <w:pStyle w:val="Betarp"/>
              <w:rPr>
                <w:rFonts w:ascii="Times New Roman" w:eastAsia="Yu Mincho" w:hAnsi="Times New Roman" w:cs="Times New Roman"/>
                <w:sz w:val="20"/>
                <w:szCs w:val="20"/>
              </w:rPr>
            </w:pPr>
            <w:r w:rsidRPr="00DC6F55">
              <w:rPr>
                <w:rFonts w:ascii="Times New Roman" w:eastAsia="Yu Mincho" w:hAnsi="Times New Roman" w:cs="Times New Roman"/>
                <w:color w:val="000000"/>
                <w:sz w:val="20"/>
                <w:szCs w:val="20"/>
              </w:rPr>
              <w:t>EBVPD III dalies A1-A6 punktai</w:t>
            </w:r>
          </w:p>
          <w:p w14:paraId="2A674913" w14:textId="77777777" w:rsidR="00DC6F55" w:rsidRPr="00DC6F55" w:rsidRDefault="00DC6F55" w:rsidP="00F24906">
            <w:pPr>
              <w:pStyle w:val="Betarp"/>
              <w:rPr>
                <w:rFonts w:ascii="Times New Roman" w:eastAsia="Yu Mincho" w:hAnsi="Times New Roman" w:cs="Times New Roman"/>
                <w:sz w:val="20"/>
                <w:szCs w:val="20"/>
              </w:rPr>
            </w:pPr>
          </w:p>
          <w:p w14:paraId="576B1B44" w14:textId="77777777" w:rsidR="00DC6F55" w:rsidRPr="00DC6F55" w:rsidRDefault="00DC6F55" w:rsidP="00F24906">
            <w:pPr>
              <w:pStyle w:val="Betarp"/>
              <w:rPr>
                <w:rFonts w:ascii="Times New Roman" w:eastAsia="Yu Mincho" w:hAnsi="Times New Roman" w:cs="Times New Roman"/>
                <w:sz w:val="20"/>
                <w:szCs w:val="20"/>
              </w:rPr>
            </w:pPr>
            <w:r w:rsidRPr="00DC6F55">
              <w:rPr>
                <w:rFonts w:ascii="Times New Roman" w:eastAsia="Yu Mincho" w:hAnsi="Times New Roman" w:cs="Times New Roman"/>
                <w:color w:val="000000"/>
                <w:sz w:val="20"/>
                <w:szCs w:val="20"/>
              </w:rPr>
              <w:t>EBVPD III dalies D1 punktas</w:t>
            </w:r>
          </w:p>
        </w:tc>
        <w:tc>
          <w:tcPr>
            <w:tcW w:w="68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40" w:type="dxa"/>
              <w:left w:w="100" w:type="dxa"/>
              <w:bottom w:w="40" w:type="dxa"/>
              <w:right w:w="100" w:type="dxa"/>
            </w:tcMar>
          </w:tcPr>
          <w:p w14:paraId="4301F6D7" w14:textId="77777777" w:rsidR="00DC6F55" w:rsidRPr="00DC6F55" w:rsidRDefault="00DC6F55" w:rsidP="00F24906">
            <w:pPr>
              <w:pStyle w:val="Betarp"/>
              <w:jc w:val="both"/>
              <w:rPr>
                <w:rFonts w:ascii="Times New Roman" w:hAnsi="Times New Roman" w:cs="Times New Roman"/>
                <w:sz w:val="20"/>
                <w:szCs w:val="20"/>
              </w:rPr>
            </w:pPr>
            <w:r w:rsidRPr="00DC6F55">
              <w:rPr>
                <w:rFonts w:ascii="Times New Roman" w:hAnsi="Times New Roman" w:cs="Times New Roman"/>
                <w:color w:val="000000"/>
                <w:sz w:val="20"/>
                <w:szCs w:val="20"/>
              </w:rPr>
              <w:t>Iš Lietuvoje įsteigtų subjektų reikalaujama:</w:t>
            </w:r>
          </w:p>
          <w:p w14:paraId="3D67689A" w14:textId="77777777" w:rsidR="00DC6F55" w:rsidRPr="00DC6F55" w:rsidRDefault="00DC6F55" w:rsidP="00DC6F55">
            <w:pPr>
              <w:pStyle w:val="Betarp"/>
              <w:numPr>
                <w:ilvl w:val="0"/>
                <w:numId w:val="13"/>
              </w:numPr>
              <w:ind w:left="314"/>
              <w:jc w:val="both"/>
              <w:rPr>
                <w:rFonts w:ascii="Times New Roman" w:hAnsi="Times New Roman" w:cs="Times New Roman"/>
                <w:b/>
                <w:bCs/>
                <w:sz w:val="20"/>
                <w:szCs w:val="20"/>
              </w:rPr>
            </w:pPr>
            <w:r w:rsidRPr="00DC6F55">
              <w:rPr>
                <w:rFonts w:ascii="Times New Roman" w:hAnsi="Times New Roman" w:cs="Times New Roman"/>
                <w:color w:val="000000"/>
                <w:sz w:val="20"/>
                <w:szCs w:val="20"/>
              </w:rPr>
              <w:t>išrašo iš teismo sprendimo arba</w:t>
            </w:r>
          </w:p>
          <w:p w14:paraId="4324B543" w14:textId="77777777" w:rsidR="00DC6F55" w:rsidRPr="00DC6F55" w:rsidRDefault="00DC6F55" w:rsidP="00DC6F55">
            <w:pPr>
              <w:pStyle w:val="Betarp"/>
              <w:numPr>
                <w:ilvl w:val="0"/>
                <w:numId w:val="13"/>
              </w:numPr>
              <w:ind w:left="314"/>
              <w:jc w:val="both"/>
              <w:rPr>
                <w:rFonts w:ascii="Times New Roman" w:hAnsi="Times New Roman" w:cs="Times New Roman"/>
                <w:b/>
                <w:bCs/>
                <w:sz w:val="20"/>
                <w:szCs w:val="20"/>
              </w:rPr>
            </w:pPr>
            <w:r w:rsidRPr="00DC6F55">
              <w:rPr>
                <w:rFonts w:ascii="Times New Roman" w:hAnsi="Times New Roman" w:cs="Times New Roman"/>
                <w:color w:val="000000"/>
                <w:sz w:val="20"/>
                <w:szCs w:val="20"/>
              </w:rPr>
              <w:t>Informatikos ir ryšių departamento prie Vidaus reikalų ministerijos pažymos, arba</w:t>
            </w:r>
          </w:p>
          <w:p w14:paraId="724A9298" w14:textId="77777777" w:rsidR="00DC6F55" w:rsidRPr="00DC6F55" w:rsidRDefault="00DC6F55" w:rsidP="00DC6F55">
            <w:pPr>
              <w:pStyle w:val="Betarp"/>
              <w:numPr>
                <w:ilvl w:val="0"/>
                <w:numId w:val="13"/>
              </w:numPr>
              <w:ind w:left="314"/>
              <w:jc w:val="both"/>
              <w:rPr>
                <w:rFonts w:ascii="Times New Roman" w:hAnsi="Times New Roman" w:cs="Times New Roman"/>
                <w:b/>
                <w:bCs/>
                <w:sz w:val="20"/>
                <w:szCs w:val="20"/>
              </w:rPr>
            </w:pPr>
            <w:r w:rsidRPr="00DC6F55">
              <w:rPr>
                <w:rFonts w:ascii="Times New Roman" w:hAnsi="Times New Roman" w:cs="Times New Roman"/>
                <w:color w:val="000000"/>
                <w:sz w:val="20"/>
                <w:szCs w:val="20"/>
              </w:rPr>
              <w:t>valstybės įmonės Registrų centro Lietuvos Respublikos Vyriausybės nustatyta tvarka išduoto dokumento, patvirtinančio jungtinius kompetentingų institucijų tvarkomus duomenis.</w:t>
            </w:r>
          </w:p>
          <w:p w14:paraId="31E6C775" w14:textId="77777777" w:rsidR="00DC6F55" w:rsidRPr="00DC6F55" w:rsidRDefault="00DC6F55" w:rsidP="00F24906">
            <w:pPr>
              <w:pStyle w:val="Betarp"/>
              <w:jc w:val="both"/>
              <w:rPr>
                <w:rFonts w:ascii="Times New Roman" w:hAnsi="Times New Roman" w:cs="Times New Roman"/>
                <w:sz w:val="20"/>
                <w:szCs w:val="20"/>
              </w:rPr>
            </w:pPr>
          </w:p>
          <w:p w14:paraId="7D7E9F41" w14:textId="77777777" w:rsidR="00DC6F55" w:rsidRPr="00DC6F55" w:rsidRDefault="00DC6F55" w:rsidP="00F24906">
            <w:pPr>
              <w:pStyle w:val="Betarp"/>
              <w:jc w:val="both"/>
              <w:rPr>
                <w:rFonts w:ascii="Times New Roman" w:hAnsi="Times New Roman" w:cs="Times New Roman"/>
                <w:sz w:val="20"/>
                <w:szCs w:val="20"/>
              </w:rPr>
            </w:pPr>
            <w:r w:rsidRPr="00DC6F55">
              <w:rPr>
                <w:rFonts w:ascii="Times New Roman" w:hAnsi="Times New Roman" w:cs="Times New Roman"/>
                <w:color w:val="000000"/>
                <w:sz w:val="20"/>
                <w:szCs w:val="20"/>
              </w:rPr>
              <w:t>Iš ne Lietuvoje įsteigtų subjektų reikalaujama:</w:t>
            </w:r>
          </w:p>
          <w:p w14:paraId="7DB072F3" w14:textId="77777777" w:rsidR="00DC6F55" w:rsidRPr="00DC6F55" w:rsidRDefault="00DC6F55" w:rsidP="00DC6F55">
            <w:pPr>
              <w:pStyle w:val="Betarp"/>
              <w:numPr>
                <w:ilvl w:val="0"/>
                <w:numId w:val="13"/>
              </w:numPr>
              <w:ind w:left="314"/>
              <w:jc w:val="both"/>
              <w:rPr>
                <w:rFonts w:ascii="Times New Roman" w:hAnsi="Times New Roman" w:cs="Times New Roman"/>
                <w:b/>
                <w:bCs/>
                <w:sz w:val="20"/>
                <w:szCs w:val="20"/>
              </w:rPr>
            </w:pPr>
            <w:r w:rsidRPr="00DC6F55">
              <w:rPr>
                <w:rFonts w:ascii="Times New Roman" w:hAnsi="Times New Roman" w:cs="Times New Roman"/>
                <w:color w:val="000000"/>
                <w:sz w:val="20"/>
                <w:szCs w:val="20"/>
              </w:rPr>
              <w:t>atitinkamos užsienio šalies institucijos dokumento</w:t>
            </w:r>
            <w:r w:rsidRPr="00DC6F55">
              <w:rPr>
                <w:rStyle w:val="Puslapioinaosnuoroda"/>
                <w:rFonts w:ascii="Times New Roman" w:hAnsi="Times New Roman" w:cs="Times New Roman"/>
                <w:color w:val="000000"/>
                <w:sz w:val="20"/>
                <w:szCs w:val="20"/>
              </w:rPr>
              <w:footnoteReference w:id="1"/>
            </w:r>
            <w:r w:rsidRPr="00DC6F55">
              <w:rPr>
                <w:rFonts w:ascii="Times New Roman" w:hAnsi="Times New Roman" w:cs="Times New Roman"/>
                <w:color w:val="000000"/>
                <w:sz w:val="20"/>
                <w:szCs w:val="20"/>
              </w:rPr>
              <w:t>.</w:t>
            </w:r>
          </w:p>
          <w:p w14:paraId="7536DBAB" w14:textId="77777777" w:rsidR="00DC6F55" w:rsidRPr="00DC6F55" w:rsidRDefault="00DC6F55" w:rsidP="00F24906">
            <w:pPr>
              <w:pStyle w:val="Betarp"/>
              <w:jc w:val="both"/>
              <w:rPr>
                <w:rFonts w:ascii="Times New Roman" w:hAnsi="Times New Roman" w:cs="Times New Roman"/>
                <w:sz w:val="20"/>
                <w:szCs w:val="20"/>
              </w:rPr>
            </w:pPr>
          </w:p>
          <w:p w14:paraId="54963804" w14:textId="77777777" w:rsidR="00DC6F55" w:rsidRPr="00DC6F55" w:rsidRDefault="00DC6F55" w:rsidP="00F24906">
            <w:pPr>
              <w:pStyle w:val="Betarp"/>
              <w:jc w:val="both"/>
              <w:rPr>
                <w:rFonts w:ascii="Times New Roman" w:hAnsi="Times New Roman" w:cs="Times New Roman"/>
                <w:color w:val="7030A0"/>
                <w:sz w:val="20"/>
                <w:szCs w:val="20"/>
              </w:rPr>
            </w:pPr>
            <w:r w:rsidRPr="00DC6F55">
              <w:rPr>
                <w:rFonts w:ascii="Times New Roman" w:hAnsi="Times New Roman" w:cs="Times New Roman"/>
                <w:color w:val="000000"/>
                <w:sz w:val="20"/>
                <w:szCs w:val="20"/>
              </w:rPr>
              <w:t xml:space="preserve">Nurodyti dokumentai turi būti išduoti ne anksčiau kaip 180 dienų iki </w:t>
            </w:r>
            <w:r w:rsidRPr="00DC6F55">
              <w:rPr>
                <w:rFonts w:ascii="Times New Roman" w:eastAsia="Times New Roman" w:hAnsi="Times New Roman" w:cs="Times New Roman"/>
                <w:i/>
                <w:iCs/>
                <w:color w:val="000000"/>
                <w:sz w:val="20"/>
                <w:szCs w:val="20"/>
              </w:rPr>
              <w:t>tos dienos, kai tiekėjas perkančiosios organizacijos prašymu turės pateikti pašalinimo pagrindų nebuvimą patvirtinančius dok</w:t>
            </w:r>
            <w:r w:rsidRPr="00DC6F55">
              <w:rPr>
                <w:rFonts w:ascii="Times New Roman" w:eastAsia="Times New Roman" w:hAnsi="Times New Roman" w:cs="Times New Roman"/>
                <w:color w:val="000000"/>
                <w:sz w:val="20"/>
                <w:szCs w:val="20"/>
              </w:rPr>
              <w:t>umentus</w:t>
            </w:r>
            <w:r w:rsidRPr="00DC6F55">
              <w:rPr>
                <w:rFonts w:ascii="Times New Roman" w:hAnsi="Times New Roman" w:cs="Times New Roman"/>
                <w:color w:val="000000"/>
                <w:sz w:val="20"/>
                <w:szCs w:val="20"/>
              </w:rPr>
              <w:t xml:space="preserve">. </w:t>
            </w:r>
            <w:r w:rsidRPr="00DC6F55">
              <w:rPr>
                <w:rFonts w:ascii="Times New Roman" w:hAnsi="Times New Roman" w:cs="Times New Roman"/>
                <w:b/>
                <w:bCs/>
                <w:i/>
                <w:iCs/>
                <w:color w:val="000000"/>
                <w:sz w:val="20"/>
                <w:szCs w:val="20"/>
              </w:rPr>
              <w:t>Pavyzdys</w:t>
            </w:r>
            <w:r w:rsidRPr="00DC6F55">
              <w:rPr>
                <w:rFonts w:ascii="Times New Roman" w:hAnsi="Times New Roman" w:cs="Times New Roman"/>
                <w:i/>
                <w:iCs/>
                <w:color w:val="000000"/>
                <w:sz w:val="20"/>
                <w:szCs w:val="20"/>
              </w:rPr>
              <w:t xml:space="preserve">: Jeigu perkančioji organizacija 2022-10-10 kreipėsi į tiekėją prašydama iki 2022-10-14 pateikti įrodančius dokumentus, jie turi būti išduoti ne anksčiau kaip 180 dienų, jas skaičiuojant atgal nuo 2022-10-14. </w:t>
            </w:r>
          </w:p>
          <w:p w14:paraId="21EFC5E6" w14:textId="77777777" w:rsidR="00DC6F55" w:rsidRPr="00DC6F55" w:rsidRDefault="00DC6F55" w:rsidP="00F24906">
            <w:pPr>
              <w:pStyle w:val="Betarp"/>
              <w:jc w:val="both"/>
              <w:rPr>
                <w:rFonts w:ascii="Times New Roman" w:hAnsi="Times New Roman" w:cs="Times New Roman"/>
                <w:b/>
                <w:bCs/>
                <w:sz w:val="20"/>
                <w:szCs w:val="20"/>
              </w:rPr>
            </w:pPr>
          </w:p>
          <w:p w14:paraId="0687D73C" w14:textId="77777777" w:rsidR="00DC6F55" w:rsidRPr="00DC6F55" w:rsidRDefault="00DC6F55" w:rsidP="00F24906">
            <w:pPr>
              <w:pStyle w:val="Betarp"/>
              <w:jc w:val="both"/>
              <w:rPr>
                <w:rFonts w:ascii="Times New Roman" w:hAnsi="Times New Roman" w:cs="Times New Roman"/>
                <w:bCs/>
                <w:sz w:val="20"/>
                <w:szCs w:val="20"/>
              </w:rPr>
            </w:pPr>
            <w:r w:rsidRPr="00DC6F55">
              <w:rPr>
                <w:rFonts w:ascii="Times New Roman" w:hAnsi="Times New Roman" w:cs="Times New Roman"/>
                <w:bCs/>
                <w:color w:val="000000"/>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2458C1A3" w14:textId="77777777" w:rsidR="00DC6F55" w:rsidRPr="00DC6F55" w:rsidRDefault="00DC6F55" w:rsidP="00F24906">
            <w:pPr>
              <w:pStyle w:val="Betarp"/>
              <w:jc w:val="both"/>
              <w:rPr>
                <w:rFonts w:ascii="Times New Roman" w:hAnsi="Times New Roman" w:cs="Times New Roman"/>
                <w:b/>
                <w:bCs/>
                <w:i/>
                <w:iCs/>
                <w:color w:val="00B050"/>
                <w:sz w:val="20"/>
                <w:szCs w:val="20"/>
              </w:rPr>
            </w:pPr>
            <w:r w:rsidRPr="00DC6F55">
              <w:rPr>
                <w:rFonts w:ascii="Times New Roman" w:hAnsi="Times New Roman" w:cs="Times New Roman"/>
                <w:b/>
                <w:bCs/>
                <w:i/>
                <w:iCs/>
                <w:color w:val="000000"/>
                <w:sz w:val="20"/>
                <w:szCs w:val="20"/>
              </w:rPr>
              <w:t>PASTABA</w:t>
            </w:r>
          </w:p>
          <w:p w14:paraId="7C093D76" w14:textId="77777777" w:rsidR="00DC6F55" w:rsidRPr="00DC6F55" w:rsidRDefault="00DC6F55" w:rsidP="00F24906">
            <w:pPr>
              <w:pStyle w:val="Betarp"/>
              <w:jc w:val="both"/>
              <w:rPr>
                <w:rFonts w:ascii="Times New Roman" w:hAnsi="Times New Roman" w:cs="Times New Roman"/>
                <w:color w:val="00B050"/>
                <w:sz w:val="20"/>
                <w:szCs w:val="20"/>
              </w:rPr>
            </w:pPr>
            <w:r w:rsidRPr="00DC6F55">
              <w:rPr>
                <w:rFonts w:ascii="Times New Roman" w:hAnsi="Times New Roman" w:cs="Times New Roman"/>
                <w:color w:val="000000"/>
                <w:sz w:val="20"/>
                <w:szCs w:val="20"/>
              </w:rPr>
              <w:t>Pažymų, patvirtinančių VPĮ 46 straipsnyje nurodytų tiekėjo pašalinimo pagrindų nebuvimą, pateikti nereikalaujama. Jų perkančioji organizacija reikalaus tik turėdama pagrįstų abejonių dėl tiekėjo patikimumo.</w:t>
            </w:r>
          </w:p>
        </w:tc>
      </w:tr>
      <w:tr w:rsidR="00DC6F55" w:rsidRPr="00DC6F55" w14:paraId="6F1F936A" w14:textId="77777777" w:rsidTr="00DC6F55">
        <w:tc>
          <w:tcPr>
            <w:tcW w:w="6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40" w:type="dxa"/>
              <w:left w:w="100" w:type="dxa"/>
              <w:bottom w:w="40" w:type="dxa"/>
              <w:right w:w="100" w:type="dxa"/>
            </w:tcMar>
          </w:tcPr>
          <w:p w14:paraId="3CDD6C40" w14:textId="77777777" w:rsidR="00DC6F55" w:rsidRPr="00DC6F55" w:rsidRDefault="00DC6F55" w:rsidP="00DC6F55">
            <w:pPr>
              <w:pStyle w:val="Betarp"/>
              <w:numPr>
                <w:ilvl w:val="0"/>
                <w:numId w:val="14"/>
              </w:numPr>
              <w:jc w:val="center"/>
              <w:rPr>
                <w:rFonts w:ascii="Times New Roman" w:hAnsi="Times New Roman" w:cs="Times New Roman"/>
                <w:b/>
                <w:bCs/>
                <w:sz w:val="20"/>
                <w:szCs w:val="20"/>
              </w:rPr>
            </w:pPr>
          </w:p>
        </w:tc>
        <w:tc>
          <w:tcPr>
            <w:tcW w:w="57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40" w:type="dxa"/>
              <w:left w:w="100" w:type="dxa"/>
              <w:bottom w:w="40" w:type="dxa"/>
              <w:right w:w="100" w:type="dxa"/>
            </w:tcMar>
          </w:tcPr>
          <w:p w14:paraId="158EA753" w14:textId="77777777" w:rsidR="00DC6F55" w:rsidRPr="00DC6F55" w:rsidRDefault="00DC6F55" w:rsidP="00F24906">
            <w:pPr>
              <w:pStyle w:val="Betarp"/>
              <w:jc w:val="both"/>
              <w:rPr>
                <w:rFonts w:ascii="Times New Roman" w:hAnsi="Times New Roman" w:cs="Times New Roman"/>
                <w:color w:val="FFC000"/>
                <w:sz w:val="20"/>
                <w:szCs w:val="20"/>
              </w:rPr>
            </w:pPr>
            <w:r w:rsidRPr="00DC6F55">
              <w:rPr>
                <w:rFonts w:ascii="Times New Roman" w:hAnsi="Times New Roman" w:cs="Times New Roman"/>
                <w:color w:val="000000"/>
                <w:sz w:val="20"/>
                <w:szCs w:val="20"/>
              </w:rPr>
              <w:t>Tiekėjas yra neatlikęs jam paskirtos baudžiamojo poveikio priemonės – uždraudimo juridiniam asmeniui dalyvauti viešuosiuose pirkimuose.</w:t>
            </w:r>
          </w:p>
        </w:tc>
        <w:tc>
          <w:tcPr>
            <w:tcW w:w="26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40" w:type="dxa"/>
              <w:left w:w="100" w:type="dxa"/>
              <w:bottom w:w="40" w:type="dxa"/>
              <w:right w:w="100" w:type="dxa"/>
            </w:tcMar>
          </w:tcPr>
          <w:p w14:paraId="1CB5C6FD" w14:textId="77777777" w:rsidR="00DC6F55" w:rsidRPr="00DC6F55" w:rsidRDefault="00DC6F55" w:rsidP="00F24906">
            <w:pPr>
              <w:pStyle w:val="Betarp"/>
              <w:rPr>
                <w:rFonts w:ascii="Times New Roman" w:eastAsia="Yu Mincho" w:hAnsi="Times New Roman" w:cs="Times New Roman"/>
                <w:b/>
                <w:bCs/>
                <w:color w:val="FFC000"/>
                <w:sz w:val="20"/>
                <w:szCs w:val="20"/>
              </w:rPr>
            </w:pPr>
            <w:r w:rsidRPr="00DC6F55">
              <w:rPr>
                <w:rFonts w:ascii="Times New Roman" w:eastAsia="Yu Mincho" w:hAnsi="Times New Roman" w:cs="Times New Roman"/>
                <w:b/>
                <w:bCs/>
                <w:color w:val="000000"/>
                <w:sz w:val="20"/>
                <w:szCs w:val="20"/>
              </w:rPr>
              <w:t>VPĮ 46 straipsnio 2¹ dalis</w:t>
            </w:r>
          </w:p>
          <w:p w14:paraId="049F955B" w14:textId="77777777" w:rsidR="00DC6F55" w:rsidRPr="00DC6F55" w:rsidRDefault="00DC6F55" w:rsidP="00F24906">
            <w:pPr>
              <w:pStyle w:val="Betarp"/>
              <w:rPr>
                <w:rFonts w:ascii="Times New Roman" w:eastAsia="Yu Mincho" w:hAnsi="Times New Roman" w:cs="Times New Roman"/>
                <w:b/>
                <w:bCs/>
                <w:color w:val="FFC000"/>
                <w:sz w:val="20"/>
                <w:szCs w:val="20"/>
              </w:rPr>
            </w:pPr>
          </w:p>
          <w:p w14:paraId="7931756F" w14:textId="77777777" w:rsidR="00DC6F55" w:rsidRPr="00DC6F55" w:rsidRDefault="00DC6F55" w:rsidP="00F24906">
            <w:pPr>
              <w:pStyle w:val="Betarp"/>
              <w:rPr>
                <w:rFonts w:ascii="Times New Roman" w:eastAsia="Yu Mincho" w:hAnsi="Times New Roman" w:cs="Times New Roman"/>
                <w:b/>
                <w:bCs/>
                <w:color w:val="FFC000"/>
                <w:sz w:val="20"/>
                <w:szCs w:val="20"/>
              </w:rPr>
            </w:pPr>
            <w:r w:rsidRPr="00DC6F55">
              <w:rPr>
                <w:rFonts w:ascii="Times New Roman" w:eastAsia="Yu Mincho" w:hAnsi="Times New Roman" w:cs="Times New Roman"/>
                <w:color w:val="000000"/>
                <w:sz w:val="20"/>
                <w:szCs w:val="20"/>
              </w:rPr>
              <w:t>EBVPD III dalies D2 punktas</w:t>
            </w:r>
          </w:p>
        </w:tc>
        <w:tc>
          <w:tcPr>
            <w:tcW w:w="68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40" w:type="dxa"/>
              <w:left w:w="100" w:type="dxa"/>
              <w:bottom w:w="40" w:type="dxa"/>
              <w:right w:w="100" w:type="dxa"/>
            </w:tcMar>
          </w:tcPr>
          <w:p w14:paraId="7973180F" w14:textId="77777777" w:rsidR="00DC6F55" w:rsidRPr="00DC6F55" w:rsidRDefault="00DC6F55" w:rsidP="00F24906">
            <w:pPr>
              <w:pStyle w:val="Betarp"/>
              <w:jc w:val="both"/>
              <w:rPr>
                <w:rFonts w:ascii="Times New Roman" w:hAnsi="Times New Roman" w:cs="Times New Roman"/>
                <w:color w:val="FFC000"/>
                <w:sz w:val="20"/>
                <w:szCs w:val="20"/>
              </w:rPr>
            </w:pPr>
            <w:r w:rsidRPr="00DC6F55">
              <w:rPr>
                <w:rFonts w:ascii="Times New Roman" w:hAnsi="Times New Roman" w:cs="Times New Roman"/>
                <w:color w:val="000000"/>
                <w:sz w:val="20"/>
                <w:szCs w:val="20"/>
              </w:rPr>
              <w:t>Iš Lietuvoje įsteigtų subjektų įrodančių dokumentų nereikalaujama. Užtenka pateikto EBVPD.</w:t>
            </w:r>
          </w:p>
          <w:p w14:paraId="4F6EF7A7" w14:textId="77777777" w:rsidR="00DC6F55" w:rsidRPr="00DC6F55" w:rsidRDefault="00DC6F55" w:rsidP="00F24906">
            <w:pPr>
              <w:pStyle w:val="Betarp"/>
              <w:jc w:val="both"/>
              <w:rPr>
                <w:rFonts w:ascii="Times New Roman" w:hAnsi="Times New Roman" w:cs="Times New Roman"/>
                <w:color w:val="FFC000"/>
                <w:sz w:val="20"/>
                <w:szCs w:val="20"/>
              </w:rPr>
            </w:pPr>
          </w:p>
        </w:tc>
      </w:tr>
      <w:tr w:rsidR="00DC6F55" w:rsidRPr="00DC6F55" w14:paraId="2DA4D78A" w14:textId="77777777" w:rsidTr="00DC6F55">
        <w:tc>
          <w:tcPr>
            <w:tcW w:w="6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40" w:type="dxa"/>
              <w:left w:w="100" w:type="dxa"/>
              <w:bottom w:w="40" w:type="dxa"/>
              <w:right w:w="100" w:type="dxa"/>
            </w:tcMar>
            <w:hideMark/>
          </w:tcPr>
          <w:p w14:paraId="296729DE" w14:textId="77777777" w:rsidR="00DC6F55" w:rsidRPr="00DC6F55" w:rsidRDefault="00DC6F55" w:rsidP="00DC6F55">
            <w:pPr>
              <w:pStyle w:val="Betarp"/>
              <w:numPr>
                <w:ilvl w:val="0"/>
                <w:numId w:val="14"/>
              </w:numPr>
              <w:jc w:val="center"/>
              <w:rPr>
                <w:rFonts w:ascii="Times New Roman" w:hAnsi="Times New Roman" w:cs="Times New Roman"/>
                <w:b/>
                <w:bCs/>
                <w:sz w:val="20"/>
                <w:szCs w:val="20"/>
              </w:rPr>
            </w:pPr>
            <w:bookmarkStart w:id="0" w:name="_Hlk90887843"/>
          </w:p>
        </w:tc>
        <w:tc>
          <w:tcPr>
            <w:tcW w:w="57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40" w:type="dxa"/>
              <w:left w:w="100" w:type="dxa"/>
              <w:bottom w:w="40" w:type="dxa"/>
              <w:right w:w="100" w:type="dxa"/>
            </w:tcMar>
          </w:tcPr>
          <w:p w14:paraId="75BDF3E6" w14:textId="77777777" w:rsidR="00DC6F55" w:rsidRPr="00DC6F55" w:rsidRDefault="00DC6F55" w:rsidP="00F24906">
            <w:pPr>
              <w:pStyle w:val="Betarp"/>
              <w:jc w:val="both"/>
              <w:rPr>
                <w:rFonts w:ascii="Times New Roman" w:hAnsi="Times New Roman" w:cs="Times New Roman"/>
                <w:b/>
                <w:bCs/>
                <w:sz w:val="20"/>
                <w:szCs w:val="20"/>
              </w:rPr>
            </w:pPr>
            <w:r w:rsidRPr="00DC6F55">
              <w:rPr>
                <w:rFonts w:ascii="Times New Roman" w:hAnsi="Times New Roman" w:cs="Times New Roman"/>
                <w:color w:val="000000"/>
                <w:sz w:val="20"/>
                <w:szCs w:val="20"/>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342BEFC" w14:textId="77777777" w:rsidR="00DC6F55" w:rsidRPr="00DC6F55" w:rsidRDefault="00DC6F55" w:rsidP="00F24906">
            <w:pPr>
              <w:pStyle w:val="Betarp"/>
              <w:jc w:val="both"/>
              <w:rPr>
                <w:rFonts w:ascii="Times New Roman" w:hAnsi="Times New Roman" w:cs="Times New Roman"/>
                <w:b/>
                <w:bCs/>
                <w:sz w:val="20"/>
                <w:szCs w:val="20"/>
              </w:rPr>
            </w:pPr>
            <w:r w:rsidRPr="00DC6F55">
              <w:rPr>
                <w:rFonts w:ascii="Times New Roman" w:hAnsi="Times New Roman" w:cs="Times New Roman"/>
                <w:bCs/>
                <w:color w:val="000000"/>
                <w:sz w:val="20"/>
                <w:szCs w:val="20"/>
              </w:rPr>
              <w:t>Laikoma, kad tiekėjas nuteistas už aukščiau nurodytą nusikalstamą veiką, kai dėl:</w:t>
            </w:r>
          </w:p>
          <w:p w14:paraId="02A589EA" w14:textId="77777777" w:rsidR="00DC6F55" w:rsidRPr="00DC6F55" w:rsidRDefault="00DC6F55" w:rsidP="00F24906">
            <w:pPr>
              <w:pStyle w:val="Betarp"/>
              <w:jc w:val="both"/>
              <w:rPr>
                <w:rFonts w:ascii="Times New Roman" w:hAnsi="Times New Roman" w:cs="Times New Roman"/>
                <w:bCs/>
                <w:sz w:val="20"/>
                <w:szCs w:val="20"/>
              </w:rPr>
            </w:pPr>
            <w:r w:rsidRPr="00DC6F55">
              <w:rPr>
                <w:rFonts w:ascii="Times New Roman" w:hAnsi="Times New Roman" w:cs="Times New Roman"/>
                <w:bCs/>
                <w:color w:val="000000"/>
                <w:sz w:val="20"/>
                <w:szCs w:val="20"/>
              </w:rPr>
              <w:t>1) tiekėjo, kuris yra fizinis asmuo, per pastaruosius 5 metus buvo priimtas ir įsiteisėjęs apkaltinamasis teismo nuosprendis ir šis asmuo turi neišnykusį ar nepanaikintą teistumą;</w:t>
            </w:r>
          </w:p>
          <w:p w14:paraId="23A88A9C" w14:textId="77777777" w:rsidR="00DC6F55" w:rsidRPr="00DC6F55" w:rsidRDefault="00DC6F55" w:rsidP="00F24906">
            <w:pPr>
              <w:pStyle w:val="Betarp"/>
              <w:jc w:val="both"/>
              <w:rPr>
                <w:rFonts w:ascii="Times New Roman" w:hAnsi="Times New Roman" w:cs="Times New Roman"/>
                <w:b/>
                <w:bCs/>
                <w:sz w:val="20"/>
                <w:szCs w:val="20"/>
              </w:rPr>
            </w:pPr>
            <w:r w:rsidRPr="00DC6F55">
              <w:rPr>
                <w:rFonts w:ascii="Times New Roman" w:hAnsi="Times New Roman" w:cs="Times New Roman"/>
                <w:bCs/>
                <w:color w:val="000000"/>
                <w:sz w:val="20"/>
                <w:szCs w:val="20"/>
              </w:rPr>
              <w:t xml:space="preserve">2) tiekėjo, kuris yra juridinis asmuo, kita organizacija ar jos </w:t>
            </w:r>
            <w:r w:rsidRPr="00DC6F55">
              <w:rPr>
                <w:rFonts w:ascii="Times New Roman" w:hAnsi="Times New Roman" w:cs="Times New Roman"/>
                <w:b/>
                <w:color w:val="000000"/>
                <w:sz w:val="20"/>
                <w:szCs w:val="20"/>
              </w:rPr>
              <w:t>struktūrinis</w:t>
            </w:r>
            <w:r w:rsidRPr="00DC6F55">
              <w:rPr>
                <w:rFonts w:ascii="Times New Roman" w:hAnsi="Times New Roman" w:cs="Times New Roman"/>
                <w:bCs/>
                <w:color w:val="000000"/>
                <w:sz w:val="20"/>
                <w:szCs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3DA49C9" w14:textId="77777777" w:rsidR="00DC6F55" w:rsidRPr="00DC6F55" w:rsidRDefault="00DC6F55" w:rsidP="00F24906">
            <w:pPr>
              <w:pStyle w:val="Betarp"/>
              <w:jc w:val="both"/>
              <w:rPr>
                <w:rFonts w:ascii="Times New Roman" w:hAnsi="Times New Roman" w:cs="Times New Roman"/>
                <w:b/>
                <w:bCs/>
                <w:sz w:val="20"/>
                <w:szCs w:val="20"/>
              </w:rPr>
            </w:pPr>
            <w:r w:rsidRPr="00DC6F55">
              <w:rPr>
                <w:rFonts w:ascii="Times New Roman" w:hAnsi="Times New Roman" w:cs="Times New Roman"/>
                <w:bCs/>
                <w:color w:val="000000"/>
                <w:sz w:val="20"/>
                <w:szCs w:val="20"/>
              </w:rPr>
              <w:t>Tačiau ši nuostata netaikoma, jeigu:</w:t>
            </w:r>
          </w:p>
          <w:p w14:paraId="384D5699" w14:textId="77777777" w:rsidR="00DC6F55" w:rsidRPr="00DC6F55" w:rsidRDefault="00DC6F55" w:rsidP="00F24906">
            <w:pPr>
              <w:pStyle w:val="Betarp"/>
              <w:jc w:val="both"/>
              <w:rPr>
                <w:rFonts w:ascii="Times New Roman" w:hAnsi="Times New Roman" w:cs="Times New Roman"/>
                <w:b/>
                <w:bCs/>
                <w:sz w:val="20"/>
                <w:szCs w:val="20"/>
              </w:rPr>
            </w:pPr>
            <w:r w:rsidRPr="00DC6F55">
              <w:rPr>
                <w:rFonts w:ascii="Times New Roman" w:hAnsi="Times New Roman" w:cs="Times New Roman"/>
                <w:bCs/>
                <w:color w:val="000000"/>
                <w:sz w:val="20"/>
                <w:szCs w:val="20"/>
              </w:rPr>
              <w:t>1) tiekėjas yra įsipareigojęs sumokėti mokesčius, įskaitant socialinio draudimo įmokas ir dėl to laikomas jau įvykdžiusiu šioje dalyje nurodytus įsipareigojimus;</w:t>
            </w:r>
          </w:p>
          <w:p w14:paraId="09FFF65D" w14:textId="77777777" w:rsidR="00DC6F55" w:rsidRPr="00DC6F55" w:rsidRDefault="00DC6F55" w:rsidP="00F24906">
            <w:pPr>
              <w:pStyle w:val="Betarp"/>
              <w:jc w:val="both"/>
              <w:rPr>
                <w:rFonts w:ascii="Times New Roman" w:hAnsi="Times New Roman" w:cs="Times New Roman"/>
                <w:b/>
                <w:bCs/>
                <w:sz w:val="20"/>
                <w:szCs w:val="20"/>
              </w:rPr>
            </w:pPr>
            <w:r w:rsidRPr="00DC6F55">
              <w:rPr>
                <w:rFonts w:ascii="Times New Roman" w:hAnsi="Times New Roman" w:cs="Times New Roman"/>
                <w:bCs/>
                <w:color w:val="000000"/>
                <w:sz w:val="20"/>
                <w:szCs w:val="20"/>
              </w:rPr>
              <w:t>2) įsiskolinimo suma neviršija 50 Eur (penkiasdešimt eurų);</w:t>
            </w:r>
          </w:p>
          <w:p w14:paraId="3B9B0BE7" w14:textId="77777777" w:rsidR="00DC6F55" w:rsidRPr="00DC6F55" w:rsidRDefault="00DC6F55" w:rsidP="00F24906">
            <w:pPr>
              <w:pStyle w:val="Betarp"/>
              <w:jc w:val="both"/>
              <w:rPr>
                <w:rFonts w:ascii="Times New Roman" w:hAnsi="Times New Roman" w:cs="Times New Roman"/>
                <w:b/>
                <w:bCs/>
                <w:sz w:val="20"/>
                <w:szCs w:val="20"/>
              </w:rPr>
            </w:pPr>
            <w:r w:rsidRPr="00DC6F55">
              <w:rPr>
                <w:rFonts w:ascii="Times New Roman" w:hAnsi="Times New Roman" w:cs="Times New Roman"/>
                <w:bCs/>
                <w:color w:val="000000"/>
                <w:sz w:val="20"/>
                <w:szCs w:val="20"/>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w:t>
            </w:r>
            <w:r w:rsidRPr="00DC6F55">
              <w:rPr>
                <w:rFonts w:ascii="Times New Roman" w:hAnsi="Times New Roman" w:cs="Times New Roman"/>
                <w:bCs/>
                <w:color w:val="000000"/>
                <w:sz w:val="20"/>
                <w:szCs w:val="20"/>
              </w:rPr>
              <w:lastRenderedPageBreak/>
              <w:t>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6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40" w:type="dxa"/>
              <w:left w:w="100" w:type="dxa"/>
              <w:bottom w:w="40" w:type="dxa"/>
              <w:right w:w="100" w:type="dxa"/>
            </w:tcMar>
          </w:tcPr>
          <w:p w14:paraId="462466A6" w14:textId="77777777" w:rsidR="00DC6F55" w:rsidRPr="00DC6F55" w:rsidRDefault="00DC6F55" w:rsidP="00F24906">
            <w:pPr>
              <w:pStyle w:val="Betarp"/>
              <w:rPr>
                <w:rFonts w:ascii="Times New Roman" w:eastAsia="Yu Mincho" w:hAnsi="Times New Roman" w:cs="Times New Roman"/>
                <w:b/>
                <w:bCs/>
                <w:sz w:val="20"/>
                <w:szCs w:val="20"/>
              </w:rPr>
            </w:pPr>
            <w:r w:rsidRPr="00DC6F55">
              <w:rPr>
                <w:rFonts w:ascii="Times New Roman" w:eastAsia="Yu Mincho" w:hAnsi="Times New Roman" w:cs="Times New Roman"/>
                <w:b/>
                <w:bCs/>
                <w:color w:val="000000"/>
                <w:sz w:val="20"/>
                <w:szCs w:val="20"/>
              </w:rPr>
              <w:lastRenderedPageBreak/>
              <w:t>VPĮ 46 straipsnio 3 dalis</w:t>
            </w:r>
          </w:p>
          <w:p w14:paraId="7D82BDF3" w14:textId="77777777" w:rsidR="00DC6F55" w:rsidRPr="00DC6F55" w:rsidRDefault="00DC6F55" w:rsidP="00F24906">
            <w:pPr>
              <w:pStyle w:val="Betarp"/>
              <w:rPr>
                <w:rFonts w:ascii="Times New Roman" w:eastAsia="Arial" w:hAnsi="Times New Roman" w:cs="Times New Roman"/>
                <w:sz w:val="20"/>
                <w:szCs w:val="20"/>
              </w:rPr>
            </w:pPr>
          </w:p>
          <w:p w14:paraId="1BBE16B4" w14:textId="77777777" w:rsidR="00DC6F55" w:rsidRPr="00DC6F55" w:rsidRDefault="00DC6F55" w:rsidP="00F24906">
            <w:pPr>
              <w:pStyle w:val="Betarp"/>
              <w:rPr>
                <w:rFonts w:ascii="Times New Roman" w:eastAsia="Yu Mincho" w:hAnsi="Times New Roman" w:cs="Times New Roman"/>
                <w:sz w:val="20"/>
                <w:szCs w:val="20"/>
              </w:rPr>
            </w:pPr>
            <w:r w:rsidRPr="00DC6F55">
              <w:rPr>
                <w:rFonts w:ascii="Times New Roman" w:eastAsia="Arial" w:hAnsi="Times New Roman" w:cs="Times New Roman"/>
                <w:color w:val="000000"/>
                <w:sz w:val="20"/>
                <w:szCs w:val="20"/>
              </w:rPr>
              <w:t>EBVPD III dalies B1 ir B2 punktai</w:t>
            </w:r>
          </w:p>
        </w:tc>
        <w:tc>
          <w:tcPr>
            <w:tcW w:w="68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40" w:type="dxa"/>
              <w:left w:w="100" w:type="dxa"/>
              <w:bottom w:w="40" w:type="dxa"/>
              <w:right w:w="100" w:type="dxa"/>
            </w:tcMar>
          </w:tcPr>
          <w:p w14:paraId="6679C1F1" w14:textId="77777777" w:rsidR="00DC6F55" w:rsidRPr="00DC6F55" w:rsidRDefault="00DC6F55" w:rsidP="00F24906">
            <w:pPr>
              <w:pStyle w:val="Betarp"/>
              <w:jc w:val="both"/>
              <w:rPr>
                <w:rFonts w:ascii="Times New Roman" w:hAnsi="Times New Roman" w:cs="Times New Roman"/>
                <w:sz w:val="20"/>
                <w:szCs w:val="20"/>
              </w:rPr>
            </w:pPr>
            <w:r w:rsidRPr="00DC6F55">
              <w:rPr>
                <w:rFonts w:ascii="Times New Roman" w:hAnsi="Times New Roman" w:cs="Times New Roman"/>
                <w:color w:val="000000"/>
                <w:sz w:val="20"/>
                <w:szCs w:val="20"/>
              </w:rPr>
              <w:t>Iš Lietuvoje įsteigtų subjektų reikalaujama:</w:t>
            </w:r>
          </w:p>
          <w:p w14:paraId="6812307C" w14:textId="77777777" w:rsidR="00DC6F55" w:rsidRPr="00DC6F55" w:rsidRDefault="00DC6F55" w:rsidP="00F24906">
            <w:pPr>
              <w:pStyle w:val="Betarp"/>
              <w:jc w:val="both"/>
              <w:rPr>
                <w:rFonts w:ascii="Times New Roman" w:hAnsi="Times New Roman" w:cs="Times New Roman"/>
                <w:b/>
                <w:bCs/>
                <w:sz w:val="20"/>
                <w:szCs w:val="20"/>
              </w:rPr>
            </w:pPr>
            <w:r w:rsidRPr="00DC6F55">
              <w:rPr>
                <w:rFonts w:ascii="Times New Roman" w:hAnsi="Times New Roman" w:cs="Times New Roman"/>
                <w:color w:val="000000"/>
                <w:sz w:val="20"/>
                <w:szCs w:val="20"/>
              </w:rPr>
              <w:t>1) Dėl įsipareigojimų, susijusių su mokesčių mokėjimu, įvykdymo iš Lietuvoje įsteigtų subjektų prašoma:</w:t>
            </w:r>
          </w:p>
          <w:p w14:paraId="1CDB0181" w14:textId="77777777" w:rsidR="00DC6F55" w:rsidRPr="00DC6F55" w:rsidRDefault="00DC6F55" w:rsidP="00F24906">
            <w:pPr>
              <w:pStyle w:val="Betarp"/>
              <w:jc w:val="both"/>
              <w:rPr>
                <w:rFonts w:ascii="Times New Roman" w:hAnsi="Times New Roman" w:cs="Times New Roman"/>
                <w:b/>
                <w:bCs/>
                <w:sz w:val="20"/>
                <w:szCs w:val="20"/>
              </w:rPr>
            </w:pPr>
          </w:p>
          <w:p w14:paraId="18D58064" w14:textId="77777777" w:rsidR="00DC6F55" w:rsidRPr="00DC6F55" w:rsidRDefault="00DC6F55" w:rsidP="00DC6F55">
            <w:pPr>
              <w:pStyle w:val="Betarp"/>
              <w:numPr>
                <w:ilvl w:val="0"/>
                <w:numId w:val="12"/>
              </w:numPr>
              <w:jc w:val="both"/>
              <w:rPr>
                <w:rFonts w:ascii="Times New Roman" w:hAnsi="Times New Roman" w:cs="Times New Roman"/>
                <w:sz w:val="20"/>
                <w:szCs w:val="20"/>
              </w:rPr>
            </w:pPr>
            <w:r w:rsidRPr="00DC6F55">
              <w:rPr>
                <w:rFonts w:ascii="Times New Roman" w:hAnsi="Times New Roman" w:cs="Times New Roman"/>
                <w:color w:val="000000"/>
                <w:sz w:val="20"/>
                <w:szCs w:val="20"/>
              </w:rPr>
              <w:t xml:space="preserve">išrašo iš teismo sprendimo (jei toks yra) </w:t>
            </w:r>
          </w:p>
          <w:p w14:paraId="51AB3D97" w14:textId="77777777" w:rsidR="00DC6F55" w:rsidRPr="00DC6F55" w:rsidRDefault="00DC6F55" w:rsidP="00DC6F55">
            <w:pPr>
              <w:pStyle w:val="Betarp"/>
              <w:numPr>
                <w:ilvl w:val="0"/>
                <w:numId w:val="12"/>
              </w:numPr>
              <w:jc w:val="both"/>
              <w:rPr>
                <w:rFonts w:ascii="Times New Roman" w:hAnsi="Times New Roman" w:cs="Times New Roman"/>
                <w:sz w:val="20"/>
                <w:szCs w:val="20"/>
              </w:rPr>
            </w:pPr>
            <w:r w:rsidRPr="00DC6F55">
              <w:rPr>
                <w:rFonts w:ascii="Times New Roman" w:hAnsi="Times New Roman" w:cs="Times New Roman"/>
                <w:color w:val="000000"/>
                <w:sz w:val="20"/>
                <w:szCs w:val="20"/>
              </w:rPr>
              <w:t>arba Valstybinės mokesčių inspekcijos prie Lietuvos Respublikos finansų ministerijos išduoto dokumento,</w:t>
            </w:r>
          </w:p>
          <w:p w14:paraId="3166ABB7" w14:textId="77777777" w:rsidR="00DC6F55" w:rsidRPr="00DC6F55" w:rsidRDefault="00DC6F55" w:rsidP="00DC6F55">
            <w:pPr>
              <w:pStyle w:val="Betarp"/>
              <w:numPr>
                <w:ilvl w:val="0"/>
                <w:numId w:val="11"/>
              </w:numPr>
              <w:jc w:val="both"/>
              <w:rPr>
                <w:rFonts w:ascii="Times New Roman" w:hAnsi="Times New Roman" w:cs="Times New Roman"/>
                <w:sz w:val="20"/>
                <w:szCs w:val="20"/>
              </w:rPr>
            </w:pPr>
            <w:r w:rsidRPr="00DC6F55">
              <w:rPr>
                <w:rFonts w:ascii="Times New Roman" w:hAnsi="Times New Roman" w:cs="Times New Roman"/>
                <w:color w:val="000000"/>
                <w:sz w:val="20"/>
                <w:szCs w:val="20"/>
              </w:rPr>
              <w:t>arba valstybės įmonės Registrų centro Lietuvos Respublikos Vyriausybės nustatyta tvarka išduoto dokumento, patvirtinančio jungtinius kompetentingų institucijų tvarkomus duomenis.</w:t>
            </w:r>
          </w:p>
          <w:p w14:paraId="4AD6477F" w14:textId="77777777" w:rsidR="00DC6F55" w:rsidRPr="00DC6F55" w:rsidRDefault="00DC6F55" w:rsidP="00F24906">
            <w:pPr>
              <w:pStyle w:val="Betarp"/>
              <w:jc w:val="both"/>
              <w:rPr>
                <w:rFonts w:ascii="Times New Roman" w:hAnsi="Times New Roman" w:cs="Times New Roman"/>
                <w:sz w:val="20"/>
                <w:szCs w:val="20"/>
              </w:rPr>
            </w:pPr>
          </w:p>
          <w:p w14:paraId="1981BFEF" w14:textId="77777777" w:rsidR="00DC6F55" w:rsidRPr="00DC6F55" w:rsidRDefault="00DC6F55" w:rsidP="00F24906">
            <w:pPr>
              <w:pStyle w:val="Betarp"/>
              <w:jc w:val="both"/>
              <w:rPr>
                <w:rFonts w:ascii="Times New Roman" w:hAnsi="Times New Roman" w:cs="Times New Roman"/>
                <w:sz w:val="20"/>
                <w:szCs w:val="20"/>
              </w:rPr>
            </w:pPr>
            <w:r w:rsidRPr="00DC6F55">
              <w:rPr>
                <w:rFonts w:ascii="Times New Roman" w:hAnsi="Times New Roman" w:cs="Times New Roman"/>
                <w:color w:val="000000"/>
                <w:sz w:val="20"/>
                <w:szCs w:val="20"/>
              </w:rPr>
              <w:t>Iš ne Lietuvoje įsteigtų subjektų reikalaujama:</w:t>
            </w:r>
          </w:p>
          <w:p w14:paraId="21AD03C6" w14:textId="77777777" w:rsidR="00DC6F55" w:rsidRPr="00DC6F55" w:rsidRDefault="00DC6F55" w:rsidP="00DC6F55">
            <w:pPr>
              <w:pStyle w:val="Betarp"/>
              <w:numPr>
                <w:ilvl w:val="0"/>
                <w:numId w:val="13"/>
              </w:numPr>
              <w:ind w:left="314"/>
              <w:jc w:val="both"/>
              <w:rPr>
                <w:rFonts w:ascii="Times New Roman" w:hAnsi="Times New Roman" w:cs="Times New Roman"/>
                <w:b/>
                <w:bCs/>
                <w:sz w:val="20"/>
                <w:szCs w:val="20"/>
              </w:rPr>
            </w:pPr>
            <w:r w:rsidRPr="00DC6F55">
              <w:rPr>
                <w:rFonts w:ascii="Times New Roman" w:hAnsi="Times New Roman" w:cs="Times New Roman"/>
                <w:color w:val="000000"/>
                <w:sz w:val="20"/>
                <w:szCs w:val="20"/>
              </w:rPr>
              <w:t>atitinkamos užsienio šalies institucijos dokumento</w:t>
            </w:r>
            <w:r w:rsidRPr="00DC6F55">
              <w:rPr>
                <w:rStyle w:val="Puslapioinaosnuoroda"/>
                <w:rFonts w:ascii="Times New Roman" w:hAnsi="Times New Roman" w:cs="Times New Roman"/>
                <w:color w:val="000000"/>
                <w:sz w:val="20"/>
                <w:szCs w:val="20"/>
              </w:rPr>
              <w:footnoteReference w:id="2"/>
            </w:r>
            <w:r w:rsidRPr="00DC6F55">
              <w:rPr>
                <w:rFonts w:ascii="Times New Roman" w:hAnsi="Times New Roman" w:cs="Times New Roman"/>
                <w:color w:val="000000"/>
                <w:sz w:val="20"/>
                <w:szCs w:val="20"/>
              </w:rPr>
              <w:t>.</w:t>
            </w:r>
          </w:p>
          <w:p w14:paraId="05769581" w14:textId="77777777" w:rsidR="00DC6F55" w:rsidRPr="00DC6F55" w:rsidRDefault="00DC6F55" w:rsidP="00F24906">
            <w:pPr>
              <w:pStyle w:val="Betarp"/>
              <w:jc w:val="both"/>
              <w:rPr>
                <w:rFonts w:ascii="Times New Roman" w:eastAsia="Yu Mincho" w:hAnsi="Times New Roman" w:cs="Times New Roman"/>
                <w:sz w:val="20"/>
                <w:szCs w:val="20"/>
              </w:rPr>
            </w:pPr>
          </w:p>
          <w:p w14:paraId="31522FC9" w14:textId="77777777" w:rsidR="00DC6F55" w:rsidRPr="00DC6F55" w:rsidRDefault="00DC6F55" w:rsidP="00F24906">
            <w:pPr>
              <w:pStyle w:val="Betarp"/>
              <w:jc w:val="both"/>
              <w:rPr>
                <w:rFonts w:ascii="Times New Roman" w:hAnsi="Times New Roman" w:cs="Times New Roman"/>
                <w:i/>
                <w:iCs/>
                <w:color w:val="000000" w:themeColor="text1"/>
                <w:sz w:val="20"/>
                <w:szCs w:val="20"/>
              </w:rPr>
            </w:pPr>
            <w:r w:rsidRPr="00DC6F55">
              <w:rPr>
                <w:rFonts w:ascii="Times New Roman" w:hAnsi="Times New Roman" w:cs="Times New Roman"/>
                <w:color w:val="000000"/>
                <w:sz w:val="20"/>
                <w:szCs w:val="20"/>
              </w:rPr>
              <w:t xml:space="preserve">Nurodyti dokumentai turi būti  išduoti ne anksčiau kaip 120 dienų iki </w:t>
            </w:r>
            <w:r w:rsidRPr="00DC6F55">
              <w:rPr>
                <w:rFonts w:ascii="Times New Roman" w:eastAsia="Times New Roman" w:hAnsi="Times New Roman" w:cs="Times New Roman"/>
                <w:i/>
                <w:iCs/>
                <w:color w:val="000000"/>
                <w:sz w:val="20"/>
                <w:szCs w:val="20"/>
              </w:rPr>
              <w:t>tos dienos, kai tiekėjas perkančiosios organizacijos prašymu turės pateikti pašalinimo pagrindų nebuvimą patvirtinančius dok</w:t>
            </w:r>
            <w:r w:rsidRPr="00DC6F55">
              <w:rPr>
                <w:rFonts w:ascii="Times New Roman" w:eastAsia="Times New Roman" w:hAnsi="Times New Roman" w:cs="Times New Roman"/>
                <w:color w:val="000000"/>
                <w:sz w:val="20"/>
                <w:szCs w:val="20"/>
              </w:rPr>
              <w:t>umentus</w:t>
            </w:r>
            <w:r w:rsidRPr="00DC6F55">
              <w:rPr>
                <w:rFonts w:ascii="Times New Roman" w:hAnsi="Times New Roman" w:cs="Times New Roman"/>
                <w:color w:val="000000"/>
                <w:sz w:val="20"/>
                <w:szCs w:val="20"/>
              </w:rPr>
              <w:t xml:space="preserve">. </w:t>
            </w:r>
            <w:r w:rsidRPr="00DC6F55">
              <w:rPr>
                <w:rFonts w:ascii="Times New Roman" w:hAnsi="Times New Roman" w:cs="Times New Roman"/>
                <w:b/>
                <w:bCs/>
                <w:i/>
                <w:iCs/>
                <w:color w:val="000000"/>
                <w:sz w:val="20"/>
                <w:szCs w:val="20"/>
              </w:rPr>
              <w:t>Pavyzdys</w:t>
            </w:r>
            <w:r w:rsidRPr="00DC6F55">
              <w:rPr>
                <w:rFonts w:ascii="Times New Roman" w:hAnsi="Times New Roman" w:cs="Times New Roman"/>
                <w:i/>
                <w:iCs/>
                <w:color w:val="000000"/>
                <w:sz w:val="20"/>
                <w:szCs w:val="20"/>
              </w:rPr>
              <w:t xml:space="preserve">: Jeigu perkančioji organizacija 2022-10-10 kreipėsi į tiekėją prašydama iki 2022-10-14 pateikti įrodančius dokumentus, jie turi būti išduoti ne anksčiau kaip 120 dienų, jas skaičiuojant atgal nuo 2022-10-14. </w:t>
            </w:r>
          </w:p>
          <w:p w14:paraId="38FFF528" w14:textId="77777777" w:rsidR="00DC6F55" w:rsidRPr="00DC6F55" w:rsidRDefault="00DC6F55" w:rsidP="00F24906">
            <w:pPr>
              <w:pStyle w:val="Betarp"/>
              <w:jc w:val="both"/>
              <w:rPr>
                <w:rFonts w:ascii="Times New Roman" w:hAnsi="Times New Roman" w:cs="Times New Roman"/>
                <w:i/>
                <w:iCs/>
                <w:color w:val="7030A0"/>
                <w:sz w:val="20"/>
                <w:szCs w:val="20"/>
              </w:rPr>
            </w:pPr>
          </w:p>
          <w:p w14:paraId="4E6CCFC7" w14:textId="77777777" w:rsidR="00DC6F55" w:rsidRPr="00DC6F55" w:rsidRDefault="00DC6F55" w:rsidP="00F24906">
            <w:pPr>
              <w:pStyle w:val="Betarp"/>
              <w:jc w:val="both"/>
              <w:rPr>
                <w:rFonts w:ascii="Times New Roman" w:hAnsi="Times New Roman" w:cs="Times New Roman"/>
                <w:b/>
                <w:bCs/>
                <w:sz w:val="20"/>
                <w:szCs w:val="20"/>
              </w:rPr>
            </w:pPr>
            <w:r w:rsidRPr="00DC6F55">
              <w:rPr>
                <w:rFonts w:ascii="Times New Roman" w:hAnsi="Times New Roman" w:cs="Times New Roman"/>
                <w:bCs/>
                <w:color w:val="000000"/>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3F6BF3BD" w14:textId="77777777" w:rsidR="00DC6F55" w:rsidRPr="00DC6F55" w:rsidRDefault="00DC6F55" w:rsidP="00F24906">
            <w:pPr>
              <w:pStyle w:val="Betarp"/>
              <w:jc w:val="both"/>
              <w:rPr>
                <w:rFonts w:ascii="Times New Roman" w:hAnsi="Times New Roman" w:cs="Times New Roman"/>
                <w:b/>
                <w:bCs/>
                <w:sz w:val="20"/>
                <w:szCs w:val="20"/>
              </w:rPr>
            </w:pPr>
          </w:p>
          <w:p w14:paraId="2B726976" w14:textId="77777777" w:rsidR="00DC6F55" w:rsidRPr="00DC6F55" w:rsidRDefault="00DC6F55" w:rsidP="00F24906">
            <w:pPr>
              <w:pStyle w:val="Betarp"/>
              <w:jc w:val="both"/>
              <w:rPr>
                <w:rFonts w:ascii="Times New Roman" w:hAnsi="Times New Roman" w:cs="Times New Roman"/>
                <w:b/>
                <w:bCs/>
                <w:sz w:val="20"/>
                <w:szCs w:val="20"/>
              </w:rPr>
            </w:pPr>
            <w:r w:rsidRPr="00DC6F55">
              <w:rPr>
                <w:rFonts w:ascii="Times New Roman" w:hAnsi="Times New Roman" w:cs="Times New Roman"/>
                <w:bCs/>
                <w:color w:val="000000"/>
                <w:sz w:val="20"/>
                <w:szCs w:val="20"/>
              </w:rPr>
              <w:lastRenderedPageBreak/>
              <w:t>2) Dėl įsipareigojimų, susijusių su socialinio draudimo įmokų mokėjimu, įvykdymo i</w:t>
            </w:r>
            <w:r w:rsidRPr="00DC6F55">
              <w:rPr>
                <w:rFonts w:ascii="Times New Roman" w:hAnsi="Times New Roman" w:cs="Times New Roman"/>
                <w:color w:val="000000"/>
                <w:sz w:val="20"/>
                <w:szCs w:val="20"/>
              </w:rPr>
              <w:t xml:space="preserve">š Lietuvoje įsteigtų subjektų </w:t>
            </w:r>
            <w:r w:rsidRPr="00DC6F55">
              <w:rPr>
                <w:rFonts w:ascii="Times New Roman" w:hAnsi="Times New Roman" w:cs="Times New Roman"/>
                <w:bCs/>
                <w:color w:val="000000"/>
                <w:sz w:val="20"/>
                <w:szCs w:val="20"/>
              </w:rPr>
              <w:t>prašoma:</w:t>
            </w:r>
          </w:p>
          <w:p w14:paraId="5F449880" w14:textId="77777777" w:rsidR="00DC6F55" w:rsidRPr="00DC6F55" w:rsidRDefault="00DC6F55" w:rsidP="00F24906">
            <w:pPr>
              <w:pStyle w:val="Betarp"/>
              <w:jc w:val="both"/>
              <w:rPr>
                <w:rFonts w:ascii="Times New Roman" w:hAnsi="Times New Roman" w:cs="Times New Roman"/>
                <w:bCs/>
                <w:sz w:val="20"/>
                <w:szCs w:val="20"/>
              </w:rPr>
            </w:pPr>
            <w:r w:rsidRPr="00DC6F55">
              <w:rPr>
                <w:rFonts w:ascii="Times New Roman" w:hAnsi="Times New Roman" w:cs="Times New Roman"/>
                <w:bCs/>
                <w:color w:val="000000"/>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9" w:history="1">
              <w:r w:rsidRPr="00DC6F55">
                <w:rPr>
                  <w:rStyle w:val="Hipersaitas"/>
                  <w:rFonts w:ascii="Times New Roman" w:hAnsi="Times New Roman" w:cs="Times New Roman"/>
                  <w:bCs/>
                  <w:sz w:val="20"/>
                  <w:szCs w:val="20"/>
                  <w:u w:val="single"/>
                </w:rPr>
                <w:t>http://draudejai.sodra.lt/draudeju_viesi_duomenys/</w:t>
              </w:r>
            </w:hyperlink>
            <w:r w:rsidRPr="00DC6F55">
              <w:rPr>
                <w:rFonts w:ascii="Times New Roman" w:hAnsi="Times New Roman" w:cs="Times New Roman"/>
                <w:bCs/>
                <w:color w:val="000000"/>
                <w:sz w:val="20"/>
                <w:szCs w:val="20"/>
              </w:rPr>
              <w:t>.</w:t>
            </w:r>
          </w:p>
          <w:p w14:paraId="659B4F06" w14:textId="77777777" w:rsidR="00DC6F55" w:rsidRPr="00DC6F55" w:rsidRDefault="00DC6F55" w:rsidP="00F24906">
            <w:pPr>
              <w:pStyle w:val="Betarp"/>
              <w:jc w:val="both"/>
              <w:rPr>
                <w:rFonts w:ascii="Times New Roman" w:hAnsi="Times New Roman" w:cs="Times New Roman"/>
                <w:b/>
                <w:bCs/>
                <w:sz w:val="20"/>
                <w:szCs w:val="20"/>
              </w:rPr>
            </w:pPr>
          </w:p>
          <w:p w14:paraId="123381EF" w14:textId="77777777" w:rsidR="00DC6F55" w:rsidRPr="00DC6F55" w:rsidRDefault="00DC6F55" w:rsidP="00F24906">
            <w:pPr>
              <w:pStyle w:val="Betarp"/>
              <w:jc w:val="both"/>
              <w:rPr>
                <w:rFonts w:ascii="Times New Roman" w:hAnsi="Times New Roman" w:cs="Times New Roman"/>
                <w:sz w:val="20"/>
                <w:szCs w:val="20"/>
              </w:rPr>
            </w:pPr>
            <w:r w:rsidRPr="00DC6F55">
              <w:rPr>
                <w:rFonts w:ascii="Times New Roman" w:hAnsi="Times New Roman" w:cs="Times New Roman"/>
                <w:color w:val="000000"/>
                <w:sz w:val="20"/>
                <w:szCs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D0C5EC0" w14:textId="77777777" w:rsidR="00DC6F55" w:rsidRPr="00DC6F55" w:rsidRDefault="00DC6F55" w:rsidP="00F24906">
            <w:pPr>
              <w:pStyle w:val="Betarp"/>
              <w:jc w:val="both"/>
              <w:rPr>
                <w:rFonts w:ascii="Times New Roman" w:hAnsi="Times New Roman" w:cs="Times New Roman"/>
                <w:b/>
                <w:bCs/>
                <w:sz w:val="20"/>
                <w:szCs w:val="20"/>
              </w:rPr>
            </w:pPr>
          </w:p>
          <w:p w14:paraId="3E9BDD0B" w14:textId="77777777" w:rsidR="00DC6F55" w:rsidRPr="00DC6F55" w:rsidRDefault="00DC6F55" w:rsidP="00F24906">
            <w:pPr>
              <w:pStyle w:val="Betarp"/>
              <w:jc w:val="both"/>
              <w:rPr>
                <w:rFonts w:ascii="Times New Roman" w:hAnsi="Times New Roman" w:cs="Times New Roman"/>
                <w:sz w:val="20"/>
                <w:szCs w:val="20"/>
              </w:rPr>
            </w:pPr>
            <w:r w:rsidRPr="00DC6F55">
              <w:rPr>
                <w:rFonts w:ascii="Times New Roman" w:hAnsi="Times New Roman" w:cs="Times New Roman"/>
                <w:color w:val="000000"/>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C7BBB0C" w14:textId="77777777" w:rsidR="00DC6F55" w:rsidRPr="00DC6F55" w:rsidRDefault="00DC6F55" w:rsidP="00F24906">
            <w:pPr>
              <w:pStyle w:val="Betarp"/>
              <w:jc w:val="both"/>
              <w:rPr>
                <w:rFonts w:ascii="Times New Roman" w:hAnsi="Times New Roman" w:cs="Times New Roman"/>
                <w:b/>
                <w:bCs/>
                <w:sz w:val="20"/>
                <w:szCs w:val="20"/>
              </w:rPr>
            </w:pPr>
          </w:p>
          <w:p w14:paraId="31C3A336" w14:textId="77777777" w:rsidR="00DC6F55" w:rsidRPr="00DC6F55" w:rsidRDefault="00DC6F55" w:rsidP="00F24906">
            <w:pPr>
              <w:pStyle w:val="Betarp"/>
              <w:jc w:val="both"/>
              <w:rPr>
                <w:rFonts w:ascii="Times New Roman" w:hAnsi="Times New Roman" w:cs="Times New Roman"/>
                <w:sz w:val="20"/>
                <w:szCs w:val="20"/>
              </w:rPr>
            </w:pPr>
            <w:r w:rsidRPr="00DC6F55">
              <w:rPr>
                <w:rFonts w:ascii="Times New Roman" w:hAnsi="Times New Roman" w:cs="Times New Roman"/>
                <w:color w:val="000000"/>
                <w:sz w:val="20"/>
                <w:szCs w:val="20"/>
              </w:rPr>
              <w:t>Iš ne Lietuvoje įsteigtų subjektų reikalaujama:</w:t>
            </w:r>
          </w:p>
          <w:p w14:paraId="39591F2A" w14:textId="77777777" w:rsidR="00DC6F55" w:rsidRPr="00DC6F55" w:rsidRDefault="00DC6F55" w:rsidP="00DC6F55">
            <w:pPr>
              <w:pStyle w:val="Betarp"/>
              <w:numPr>
                <w:ilvl w:val="0"/>
                <w:numId w:val="13"/>
              </w:numPr>
              <w:ind w:left="314"/>
              <w:jc w:val="both"/>
              <w:rPr>
                <w:rFonts w:ascii="Times New Roman" w:hAnsi="Times New Roman" w:cs="Times New Roman"/>
                <w:b/>
                <w:bCs/>
                <w:sz w:val="20"/>
                <w:szCs w:val="20"/>
              </w:rPr>
            </w:pPr>
            <w:r w:rsidRPr="00DC6F55">
              <w:rPr>
                <w:rFonts w:ascii="Times New Roman" w:hAnsi="Times New Roman" w:cs="Times New Roman"/>
                <w:color w:val="000000"/>
                <w:sz w:val="20"/>
                <w:szCs w:val="20"/>
              </w:rPr>
              <w:t>atitinkamos užsienio šalies kompetentingos institucijos dokumento</w:t>
            </w:r>
            <w:r w:rsidRPr="00DC6F55">
              <w:rPr>
                <w:rStyle w:val="Puslapioinaosnuoroda"/>
                <w:rFonts w:ascii="Times New Roman" w:hAnsi="Times New Roman" w:cs="Times New Roman"/>
                <w:color w:val="000000"/>
                <w:sz w:val="20"/>
                <w:szCs w:val="20"/>
              </w:rPr>
              <w:footnoteReference w:id="3"/>
            </w:r>
            <w:r w:rsidRPr="00DC6F55">
              <w:rPr>
                <w:rFonts w:ascii="Times New Roman" w:hAnsi="Times New Roman" w:cs="Times New Roman"/>
                <w:color w:val="000000"/>
                <w:sz w:val="20"/>
                <w:szCs w:val="20"/>
              </w:rPr>
              <w:t>.</w:t>
            </w:r>
          </w:p>
          <w:p w14:paraId="2B0D7237" w14:textId="77777777" w:rsidR="00DC6F55" w:rsidRPr="00DC6F55" w:rsidRDefault="00DC6F55" w:rsidP="00F24906">
            <w:pPr>
              <w:pStyle w:val="Betarp"/>
              <w:jc w:val="both"/>
              <w:rPr>
                <w:rFonts w:ascii="Times New Roman" w:hAnsi="Times New Roman" w:cs="Times New Roman"/>
                <w:b/>
                <w:bCs/>
                <w:sz w:val="20"/>
                <w:szCs w:val="20"/>
              </w:rPr>
            </w:pPr>
          </w:p>
          <w:p w14:paraId="3DE3674C" w14:textId="77777777" w:rsidR="00DC6F55" w:rsidRPr="00DC6F55" w:rsidRDefault="00DC6F55" w:rsidP="00F24906">
            <w:pPr>
              <w:pStyle w:val="Betarp"/>
              <w:jc w:val="both"/>
              <w:rPr>
                <w:rFonts w:ascii="Times New Roman" w:hAnsi="Times New Roman" w:cs="Times New Roman"/>
                <w:i/>
                <w:iCs/>
                <w:color w:val="7030A0"/>
                <w:sz w:val="20"/>
                <w:szCs w:val="20"/>
              </w:rPr>
            </w:pPr>
            <w:r w:rsidRPr="00DC6F55">
              <w:rPr>
                <w:rFonts w:ascii="Times New Roman" w:hAnsi="Times New Roman" w:cs="Times New Roman"/>
                <w:color w:val="000000"/>
                <w:sz w:val="20"/>
                <w:szCs w:val="20"/>
              </w:rPr>
              <w:t xml:space="preserve">Nurodyti dokumentai turi būti  išduoti ne anksčiau kaip 120 dienų iki </w:t>
            </w:r>
            <w:r w:rsidRPr="00DC6F55">
              <w:rPr>
                <w:rFonts w:ascii="Times New Roman" w:eastAsia="Times New Roman" w:hAnsi="Times New Roman" w:cs="Times New Roman"/>
                <w:i/>
                <w:iCs/>
                <w:color w:val="000000"/>
                <w:sz w:val="20"/>
                <w:szCs w:val="20"/>
              </w:rPr>
              <w:t>tos dienos, kai tiekėjas perkančiosios organizacijos prašymu turės pateikti pašalinimo pagrindų nebuvimą patvirtinančius dok</w:t>
            </w:r>
            <w:r w:rsidRPr="00DC6F55">
              <w:rPr>
                <w:rFonts w:ascii="Times New Roman" w:eastAsia="Times New Roman" w:hAnsi="Times New Roman" w:cs="Times New Roman"/>
                <w:color w:val="000000"/>
                <w:sz w:val="20"/>
                <w:szCs w:val="20"/>
              </w:rPr>
              <w:t>umentus</w:t>
            </w:r>
            <w:r w:rsidRPr="00DC6F55">
              <w:rPr>
                <w:rFonts w:ascii="Times New Roman" w:hAnsi="Times New Roman" w:cs="Times New Roman"/>
                <w:color w:val="000000"/>
                <w:sz w:val="20"/>
                <w:szCs w:val="20"/>
              </w:rPr>
              <w:t xml:space="preserve">. </w:t>
            </w:r>
            <w:r w:rsidRPr="00DC6F55">
              <w:rPr>
                <w:rFonts w:ascii="Times New Roman" w:hAnsi="Times New Roman" w:cs="Times New Roman"/>
                <w:b/>
                <w:bCs/>
                <w:i/>
                <w:iCs/>
                <w:color w:val="000000"/>
                <w:sz w:val="20"/>
                <w:szCs w:val="20"/>
              </w:rPr>
              <w:t>Pavyzdys</w:t>
            </w:r>
            <w:r w:rsidRPr="00DC6F55">
              <w:rPr>
                <w:rFonts w:ascii="Times New Roman" w:hAnsi="Times New Roman" w:cs="Times New Roman"/>
                <w:i/>
                <w:iCs/>
                <w:color w:val="000000"/>
                <w:sz w:val="20"/>
                <w:szCs w:val="20"/>
              </w:rPr>
              <w:t>: Jeigu perkančioji organizacija 2022-10-10 kreipėsi į tiekėją prašydama iki 2022-10-14 pateikti įrodančius dokumentus, jie turi būti išduoti ne anksčiau kaip 120 dienų, jas skaičiuojant atgal nuo 2022-10-14.</w:t>
            </w:r>
          </w:p>
          <w:p w14:paraId="57FE94BE" w14:textId="77777777" w:rsidR="00DC6F55" w:rsidRPr="00DC6F55" w:rsidRDefault="00DC6F55" w:rsidP="00F24906">
            <w:pPr>
              <w:pStyle w:val="Betarp"/>
              <w:jc w:val="both"/>
              <w:rPr>
                <w:rFonts w:ascii="Times New Roman" w:hAnsi="Times New Roman" w:cs="Times New Roman"/>
                <w:b/>
                <w:bCs/>
                <w:sz w:val="20"/>
                <w:szCs w:val="20"/>
              </w:rPr>
            </w:pPr>
          </w:p>
          <w:p w14:paraId="5C9D1776" w14:textId="77777777" w:rsidR="00DC6F55" w:rsidRPr="00DC6F55" w:rsidRDefault="00DC6F55" w:rsidP="00F24906">
            <w:pPr>
              <w:pStyle w:val="Betarp"/>
              <w:jc w:val="both"/>
              <w:rPr>
                <w:rFonts w:ascii="Times New Roman" w:hAnsi="Times New Roman" w:cs="Times New Roman"/>
                <w:sz w:val="20"/>
                <w:szCs w:val="20"/>
              </w:rPr>
            </w:pPr>
            <w:r w:rsidRPr="00DC6F55">
              <w:rPr>
                <w:rFonts w:ascii="Times New Roman" w:hAnsi="Times New Roman" w:cs="Times New Roman"/>
                <w:color w:val="000000"/>
                <w:sz w:val="20"/>
                <w:szCs w:val="20"/>
              </w:rPr>
              <w:t xml:space="preserve">Jei dokumentas išduotas anksčiau, tačiau jame nurodytas galiojimo terminas </w:t>
            </w:r>
            <w:r w:rsidRPr="00DC6F55">
              <w:rPr>
                <w:rFonts w:ascii="Times New Roman" w:hAnsi="Times New Roman" w:cs="Times New Roman"/>
                <w:color w:val="000000"/>
                <w:sz w:val="20"/>
                <w:szCs w:val="20"/>
              </w:rPr>
              <w:lastRenderedPageBreak/>
              <w:t>ilgesnis nei pašalinimo pagrindų nebuvimą patvirtinančių dokumentų pagal EBVPD galutinis pateikimo terminas, toks dokumentas jo galiojimo laikotarpiu yra priimtinas.</w:t>
            </w:r>
          </w:p>
          <w:p w14:paraId="1199ECED" w14:textId="77777777" w:rsidR="00DC6F55" w:rsidRPr="00DC6F55" w:rsidRDefault="00DC6F55" w:rsidP="00F24906">
            <w:pPr>
              <w:pStyle w:val="Betarp"/>
              <w:jc w:val="both"/>
              <w:rPr>
                <w:rFonts w:ascii="Times New Roman" w:hAnsi="Times New Roman" w:cs="Times New Roman"/>
                <w:b/>
                <w:bCs/>
                <w:i/>
                <w:iCs/>
                <w:color w:val="00B050"/>
                <w:sz w:val="20"/>
                <w:szCs w:val="20"/>
              </w:rPr>
            </w:pPr>
            <w:r w:rsidRPr="00DC6F55">
              <w:rPr>
                <w:rFonts w:ascii="Times New Roman" w:hAnsi="Times New Roman" w:cs="Times New Roman"/>
                <w:b/>
                <w:bCs/>
                <w:i/>
                <w:iCs/>
                <w:color w:val="000000"/>
                <w:sz w:val="20"/>
                <w:szCs w:val="20"/>
              </w:rPr>
              <w:t>PASTABA</w:t>
            </w:r>
          </w:p>
          <w:p w14:paraId="5922F884" w14:textId="77777777" w:rsidR="00DC6F55" w:rsidRPr="00DC6F55" w:rsidRDefault="00DC6F55" w:rsidP="00F24906">
            <w:pPr>
              <w:pStyle w:val="Betarp"/>
              <w:jc w:val="both"/>
              <w:rPr>
                <w:rFonts w:ascii="Times New Roman" w:hAnsi="Times New Roman" w:cs="Times New Roman"/>
                <w:color w:val="00B050"/>
                <w:sz w:val="20"/>
                <w:szCs w:val="20"/>
              </w:rPr>
            </w:pPr>
            <w:r w:rsidRPr="00DC6F55">
              <w:rPr>
                <w:rFonts w:ascii="Times New Roman" w:hAnsi="Times New Roman" w:cs="Times New Roman"/>
                <w:color w:val="000000"/>
                <w:sz w:val="20"/>
                <w:szCs w:val="20"/>
              </w:rPr>
              <w:t>Pažymų, patvirtinančių VPĮ 46 straipsnyje nurodytų tiekėjo pašalinimo pagrindų nebuvimą, pateikti nereikalaujama. Jų perkančioji organizacija reikalaus tik turėdama pagrįstų abejonių dėl tiekėjo patikimumo.</w:t>
            </w:r>
          </w:p>
        </w:tc>
      </w:tr>
      <w:bookmarkEnd w:id="0"/>
      <w:tr w:rsidR="00DC6F55" w:rsidRPr="00DC6F55" w14:paraId="68B2AD88" w14:textId="77777777" w:rsidTr="00DC6F55">
        <w:tc>
          <w:tcPr>
            <w:tcW w:w="6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40" w:type="dxa"/>
              <w:left w:w="100" w:type="dxa"/>
              <w:bottom w:w="40" w:type="dxa"/>
              <w:right w:w="100" w:type="dxa"/>
            </w:tcMar>
            <w:hideMark/>
          </w:tcPr>
          <w:p w14:paraId="27ED9F14" w14:textId="77777777" w:rsidR="00DC6F55" w:rsidRPr="00DC6F55" w:rsidRDefault="00DC6F55" w:rsidP="00DC6F55">
            <w:pPr>
              <w:pStyle w:val="Betarp"/>
              <w:numPr>
                <w:ilvl w:val="0"/>
                <w:numId w:val="14"/>
              </w:numPr>
              <w:jc w:val="center"/>
              <w:rPr>
                <w:rFonts w:ascii="Times New Roman" w:hAnsi="Times New Roman" w:cs="Times New Roman"/>
                <w:b/>
                <w:bCs/>
                <w:sz w:val="20"/>
                <w:szCs w:val="20"/>
              </w:rPr>
            </w:pPr>
          </w:p>
        </w:tc>
        <w:tc>
          <w:tcPr>
            <w:tcW w:w="57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40" w:type="dxa"/>
              <w:left w:w="100" w:type="dxa"/>
              <w:bottom w:w="40" w:type="dxa"/>
              <w:right w:w="100" w:type="dxa"/>
            </w:tcMar>
            <w:hideMark/>
          </w:tcPr>
          <w:p w14:paraId="61FC82DA" w14:textId="77777777" w:rsidR="00DC6F55" w:rsidRPr="00DC6F55" w:rsidRDefault="00DC6F55" w:rsidP="00F24906">
            <w:pPr>
              <w:pStyle w:val="Betarp"/>
              <w:jc w:val="both"/>
              <w:rPr>
                <w:rFonts w:ascii="Times New Roman" w:hAnsi="Times New Roman" w:cs="Times New Roman"/>
                <w:b/>
                <w:bCs/>
                <w:sz w:val="20"/>
                <w:szCs w:val="20"/>
              </w:rPr>
            </w:pPr>
            <w:r w:rsidRPr="00DC6F55">
              <w:rPr>
                <w:rFonts w:ascii="Times New Roman" w:hAnsi="Times New Roman" w:cs="Times New Roman"/>
                <w:color w:val="000000"/>
                <w:sz w:val="20"/>
                <w:szCs w:val="20"/>
              </w:rPr>
              <w:t>Tiekėjas su kitais tiekėjais yra sudaręs susitarimų, kuriais siekiama iškreipti konkurenciją atliekamame pirkime, ir perkančioji organizacija dėl to turi įtikinamų duomenų.</w:t>
            </w:r>
          </w:p>
        </w:tc>
        <w:tc>
          <w:tcPr>
            <w:tcW w:w="26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40" w:type="dxa"/>
              <w:left w:w="100" w:type="dxa"/>
              <w:bottom w:w="40" w:type="dxa"/>
              <w:right w:w="100" w:type="dxa"/>
            </w:tcMar>
          </w:tcPr>
          <w:p w14:paraId="2F34D511" w14:textId="77777777" w:rsidR="00DC6F55" w:rsidRPr="00DC6F55" w:rsidRDefault="00DC6F55" w:rsidP="00F24906">
            <w:pPr>
              <w:pStyle w:val="Betarp"/>
              <w:rPr>
                <w:rFonts w:ascii="Times New Roman" w:eastAsia="Yu Mincho" w:hAnsi="Times New Roman" w:cs="Times New Roman"/>
                <w:b/>
                <w:bCs/>
                <w:sz w:val="20"/>
                <w:szCs w:val="20"/>
              </w:rPr>
            </w:pPr>
            <w:r w:rsidRPr="00DC6F55">
              <w:rPr>
                <w:rFonts w:ascii="Times New Roman" w:eastAsia="Yu Mincho" w:hAnsi="Times New Roman" w:cs="Times New Roman"/>
                <w:b/>
                <w:bCs/>
                <w:color w:val="000000"/>
                <w:sz w:val="20"/>
                <w:szCs w:val="20"/>
              </w:rPr>
              <w:t>VPĮ 46 straipsnio 4 dalies 1 punktas</w:t>
            </w:r>
          </w:p>
          <w:p w14:paraId="18DEA7EC" w14:textId="77777777" w:rsidR="00DC6F55" w:rsidRPr="00DC6F55" w:rsidRDefault="00DC6F55" w:rsidP="00F24906">
            <w:pPr>
              <w:pStyle w:val="Betarp"/>
              <w:rPr>
                <w:rFonts w:ascii="Times New Roman" w:eastAsia="Yu Mincho" w:hAnsi="Times New Roman" w:cs="Times New Roman"/>
                <w:sz w:val="20"/>
                <w:szCs w:val="20"/>
              </w:rPr>
            </w:pPr>
          </w:p>
          <w:p w14:paraId="30DCCBCC" w14:textId="77777777" w:rsidR="00DC6F55" w:rsidRPr="00DC6F55" w:rsidRDefault="00DC6F55" w:rsidP="00F24906">
            <w:pPr>
              <w:pStyle w:val="Betarp"/>
              <w:rPr>
                <w:rFonts w:ascii="Times New Roman" w:eastAsia="Yu Mincho" w:hAnsi="Times New Roman" w:cs="Times New Roman"/>
                <w:sz w:val="20"/>
                <w:szCs w:val="20"/>
              </w:rPr>
            </w:pPr>
            <w:r w:rsidRPr="00DC6F55">
              <w:rPr>
                <w:rFonts w:ascii="Times New Roman" w:eastAsia="Yu Mincho" w:hAnsi="Times New Roman" w:cs="Times New Roman"/>
                <w:color w:val="000000"/>
                <w:sz w:val="20"/>
                <w:szCs w:val="20"/>
              </w:rPr>
              <w:t>EBVPD III dalies C10 punktas</w:t>
            </w:r>
          </w:p>
        </w:tc>
        <w:tc>
          <w:tcPr>
            <w:tcW w:w="68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40" w:type="dxa"/>
              <w:left w:w="100" w:type="dxa"/>
              <w:bottom w:w="40" w:type="dxa"/>
              <w:right w:w="100" w:type="dxa"/>
            </w:tcMar>
          </w:tcPr>
          <w:p w14:paraId="21831A64" w14:textId="77777777" w:rsidR="00DC6F55" w:rsidRPr="00DC6F55" w:rsidRDefault="00DC6F55" w:rsidP="00F24906">
            <w:pPr>
              <w:pStyle w:val="Betarp"/>
              <w:jc w:val="both"/>
              <w:rPr>
                <w:rFonts w:ascii="Times New Roman" w:hAnsi="Times New Roman" w:cs="Times New Roman"/>
                <w:sz w:val="20"/>
                <w:szCs w:val="20"/>
              </w:rPr>
            </w:pPr>
            <w:r w:rsidRPr="00DC6F55">
              <w:rPr>
                <w:rFonts w:ascii="Times New Roman" w:hAnsi="Times New Roman" w:cs="Times New Roman"/>
                <w:color w:val="000000"/>
                <w:sz w:val="20"/>
                <w:szCs w:val="20"/>
              </w:rPr>
              <w:t>Iš Lietuvoje įsteigtų subjektų įrodančių dokumentų nereikalaujama. Užtenka pateikto EBVPD.</w:t>
            </w:r>
          </w:p>
          <w:p w14:paraId="3D983A88" w14:textId="77777777" w:rsidR="00DC6F55" w:rsidRPr="00DC6F55" w:rsidRDefault="00DC6F55" w:rsidP="00F24906">
            <w:pPr>
              <w:pStyle w:val="Betarp"/>
              <w:jc w:val="both"/>
              <w:rPr>
                <w:rFonts w:ascii="Times New Roman" w:hAnsi="Times New Roman" w:cs="Times New Roman"/>
                <w:bCs/>
                <w:iCs/>
                <w:sz w:val="20"/>
                <w:szCs w:val="20"/>
              </w:rPr>
            </w:pPr>
          </w:p>
          <w:p w14:paraId="140A42D5" w14:textId="77777777" w:rsidR="00DC6F55" w:rsidRPr="00DC6F55" w:rsidRDefault="00DC6F55" w:rsidP="00F24906">
            <w:pPr>
              <w:pStyle w:val="Betarp"/>
              <w:jc w:val="both"/>
              <w:rPr>
                <w:rFonts w:ascii="Times New Roman" w:hAnsi="Times New Roman" w:cs="Times New Roman"/>
                <w:b/>
                <w:bCs/>
                <w:iCs/>
                <w:sz w:val="20"/>
                <w:szCs w:val="20"/>
              </w:rPr>
            </w:pPr>
          </w:p>
        </w:tc>
      </w:tr>
      <w:tr w:rsidR="00DC6F55" w:rsidRPr="00DC6F55" w14:paraId="069CA162" w14:textId="77777777" w:rsidTr="00DC6F55">
        <w:tc>
          <w:tcPr>
            <w:tcW w:w="6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40" w:type="dxa"/>
              <w:left w:w="100" w:type="dxa"/>
              <w:bottom w:w="40" w:type="dxa"/>
              <w:right w:w="100" w:type="dxa"/>
            </w:tcMar>
            <w:hideMark/>
          </w:tcPr>
          <w:p w14:paraId="29B8378A" w14:textId="77777777" w:rsidR="00DC6F55" w:rsidRPr="00DC6F55" w:rsidRDefault="00DC6F55" w:rsidP="00DC6F55">
            <w:pPr>
              <w:pStyle w:val="Betarp"/>
              <w:numPr>
                <w:ilvl w:val="0"/>
                <w:numId w:val="14"/>
              </w:numPr>
              <w:jc w:val="center"/>
              <w:rPr>
                <w:rFonts w:ascii="Times New Roman" w:hAnsi="Times New Roman" w:cs="Times New Roman"/>
                <w:b/>
                <w:bCs/>
                <w:sz w:val="20"/>
                <w:szCs w:val="20"/>
              </w:rPr>
            </w:pPr>
          </w:p>
        </w:tc>
        <w:tc>
          <w:tcPr>
            <w:tcW w:w="57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40" w:type="dxa"/>
              <w:left w:w="100" w:type="dxa"/>
              <w:bottom w:w="40" w:type="dxa"/>
              <w:right w:w="100" w:type="dxa"/>
            </w:tcMar>
            <w:hideMark/>
          </w:tcPr>
          <w:p w14:paraId="1B3769A6" w14:textId="77777777" w:rsidR="00DC6F55" w:rsidRPr="00DC6F55" w:rsidRDefault="00DC6F55" w:rsidP="00F24906">
            <w:pPr>
              <w:pStyle w:val="Betarp"/>
              <w:jc w:val="both"/>
              <w:rPr>
                <w:rFonts w:ascii="Times New Roman" w:hAnsi="Times New Roman" w:cs="Times New Roman"/>
                <w:b/>
                <w:bCs/>
                <w:sz w:val="20"/>
                <w:szCs w:val="20"/>
              </w:rPr>
            </w:pPr>
            <w:r w:rsidRPr="00DC6F55">
              <w:rPr>
                <w:rFonts w:ascii="Times New Roman" w:hAnsi="Times New Roman" w:cs="Times New Roman"/>
                <w:color w:val="000000"/>
                <w:sz w:val="20"/>
                <w:szCs w:val="20"/>
              </w:rPr>
              <w:t xml:space="preserve">Tiekėjas pirkimo metu pateko į interesų konflikto situaciją, kaip apibrėžta VPĮ 21 straipsnyje, ir atitinkamos padėties negalima ištaisyti. </w:t>
            </w:r>
          </w:p>
          <w:p w14:paraId="37DCC7D8" w14:textId="77777777" w:rsidR="00DC6F55" w:rsidRPr="00DC6F55" w:rsidRDefault="00DC6F55" w:rsidP="00F24906">
            <w:pPr>
              <w:pStyle w:val="Betarp"/>
              <w:jc w:val="both"/>
              <w:rPr>
                <w:rFonts w:ascii="Times New Roman" w:hAnsi="Times New Roman" w:cs="Times New Roman"/>
                <w:b/>
                <w:bCs/>
                <w:sz w:val="20"/>
                <w:szCs w:val="20"/>
              </w:rPr>
            </w:pPr>
            <w:r w:rsidRPr="00DC6F55">
              <w:rPr>
                <w:rFonts w:ascii="Times New Roman" w:hAnsi="Times New Roman" w:cs="Times New Roman"/>
                <w:color w:val="000000"/>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6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40" w:type="dxa"/>
              <w:left w:w="100" w:type="dxa"/>
              <w:bottom w:w="40" w:type="dxa"/>
              <w:right w:w="100" w:type="dxa"/>
            </w:tcMar>
          </w:tcPr>
          <w:p w14:paraId="2BEB6856" w14:textId="77777777" w:rsidR="00DC6F55" w:rsidRPr="00DC6F55" w:rsidRDefault="00DC6F55" w:rsidP="00F24906">
            <w:pPr>
              <w:pStyle w:val="Betarp"/>
              <w:rPr>
                <w:rFonts w:ascii="Times New Roman" w:eastAsia="Yu Mincho" w:hAnsi="Times New Roman" w:cs="Times New Roman"/>
                <w:b/>
                <w:bCs/>
                <w:sz w:val="20"/>
                <w:szCs w:val="20"/>
              </w:rPr>
            </w:pPr>
            <w:r w:rsidRPr="00DC6F55">
              <w:rPr>
                <w:rFonts w:ascii="Times New Roman" w:eastAsia="Yu Mincho" w:hAnsi="Times New Roman" w:cs="Times New Roman"/>
                <w:b/>
                <w:bCs/>
                <w:color w:val="000000"/>
                <w:sz w:val="20"/>
                <w:szCs w:val="20"/>
              </w:rPr>
              <w:t>VPĮ 46 straipsnio 4 dalies 2 punktas</w:t>
            </w:r>
          </w:p>
          <w:p w14:paraId="010E6DEF" w14:textId="77777777" w:rsidR="00DC6F55" w:rsidRPr="00DC6F55" w:rsidRDefault="00DC6F55" w:rsidP="00F24906">
            <w:pPr>
              <w:pStyle w:val="Betarp"/>
              <w:rPr>
                <w:rFonts w:ascii="Times New Roman" w:eastAsia="Yu Mincho" w:hAnsi="Times New Roman" w:cs="Times New Roman"/>
                <w:sz w:val="20"/>
                <w:szCs w:val="20"/>
              </w:rPr>
            </w:pPr>
          </w:p>
          <w:p w14:paraId="219C1044" w14:textId="77777777" w:rsidR="00DC6F55" w:rsidRPr="00DC6F55" w:rsidRDefault="00DC6F55" w:rsidP="00F24906">
            <w:pPr>
              <w:pStyle w:val="Betarp"/>
              <w:rPr>
                <w:rFonts w:ascii="Times New Roman" w:eastAsia="Yu Mincho" w:hAnsi="Times New Roman" w:cs="Times New Roman"/>
                <w:sz w:val="20"/>
                <w:szCs w:val="20"/>
              </w:rPr>
            </w:pPr>
            <w:r w:rsidRPr="00DC6F55">
              <w:rPr>
                <w:rFonts w:ascii="Times New Roman" w:eastAsia="Yu Mincho" w:hAnsi="Times New Roman" w:cs="Times New Roman"/>
                <w:color w:val="000000"/>
                <w:sz w:val="20"/>
                <w:szCs w:val="20"/>
              </w:rPr>
              <w:t>EBVPD III dalies C12 punktas</w:t>
            </w:r>
          </w:p>
        </w:tc>
        <w:tc>
          <w:tcPr>
            <w:tcW w:w="68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40" w:type="dxa"/>
              <w:left w:w="100" w:type="dxa"/>
              <w:bottom w:w="40" w:type="dxa"/>
              <w:right w:w="100" w:type="dxa"/>
            </w:tcMar>
          </w:tcPr>
          <w:p w14:paraId="7B28BB25" w14:textId="77777777" w:rsidR="00DC6F55" w:rsidRPr="00DC6F55" w:rsidRDefault="00DC6F55" w:rsidP="00F24906">
            <w:pPr>
              <w:pStyle w:val="Betarp"/>
              <w:jc w:val="both"/>
              <w:rPr>
                <w:rFonts w:ascii="Times New Roman" w:hAnsi="Times New Roman" w:cs="Times New Roman"/>
                <w:sz w:val="20"/>
                <w:szCs w:val="20"/>
              </w:rPr>
            </w:pPr>
            <w:r w:rsidRPr="00DC6F55">
              <w:rPr>
                <w:rFonts w:ascii="Times New Roman" w:hAnsi="Times New Roman" w:cs="Times New Roman"/>
                <w:color w:val="000000"/>
                <w:sz w:val="20"/>
                <w:szCs w:val="20"/>
              </w:rPr>
              <w:t>Iš Lietuvoje įsteigtų subjektų įrodančių dokumentų nereikalaujama. Užtenka pateikto EBVPD.</w:t>
            </w:r>
          </w:p>
          <w:p w14:paraId="64A079DB" w14:textId="77777777" w:rsidR="00DC6F55" w:rsidRPr="00DC6F55" w:rsidRDefault="00DC6F55" w:rsidP="00F24906">
            <w:pPr>
              <w:pStyle w:val="Betarp"/>
              <w:jc w:val="both"/>
              <w:rPr>
                <w:rFonts w:ascii="Times New Roman" w:hAnsi="Times New Roman" w:cs="Times New Roman"/>
                <w:bCs/>
                <w:iCs/>
                <w:sz w:val="20"/>
                <w:szCs w:val="20"/>
              </w:rPr>
            </w:pPr>
          </w:p>
          <w:p w14:paraId="7B6FAF15" w14:textId="77777777" w:rsidR="00DC6F55" w:rsidRPr="00DC6F55" w:rsidRDefault="00DC6F55" w:rsidP="00F24906">
            <w:pPr>
              <w:pStyle w:val="Betarp"/>
              <w:jc w:val="both"/>
              <w:rPr>
                <w:rFonts w:ascii="Times New Roman" w:hAnsi="Times New Roman" w:cs="Times New Roman"/>
                <w:b/>
                <w:bCs/>
                <w:iCs/>
                <w:sz w:val="20"/>
                <w:szCs w:val="20"/>
              </w:rPr>
            </w:pPr>
          </w:p>
        </w:tc>
      </w:tr>
      <w:tr w:rsidR="00DC6F55" w:rsidRPr="00DC6F55" w14:paraId="32C6F507" w14:textId="77777777" w:rsidTr="00DC6F55">
        <w:tc>
          <w:tcPr>
            <w:tcW w:w="6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40" w:type="dxa"/>
              <w:left w:w="100" w:type="dxa"/>
              <w:bottom w:w="40" w:type="dxa"/>
              <w:right w:w="100" w:type="dxa"/>
            </w:tcMar>
            <w:hideMark/>
          </w:tcPr>
          <w:p w14:paraId="41E7DDAE" w14:textId="77777777" w:rsidR="00DC6F55" w:rsidRPr="00DC6F55" w:rsidRDefault="00DC6F55" w:rsidP="00DC6F55">
            <w:pPr>
              <w:pStyle w:val="Betarp"/>
              <w:numPr>
                <w:ilvl w:val="0"/>
                <w:numId w:val="14"/>
              </w:numPr>
              <w:jc w:val="center"/>
              <w:rPr>
                <w:rFonts w:ascii="Times New Roman" w:hAnsi="Times New Roman" w:cs="Times New Roman"/>
                <w:b/>
                <w:bCs/>
                <w:sz w:val="20"/>
                <w:szCs w:val="20"/>
              </w:rPr>
            </w:pPr>
          </w:p>
        </w:tc>
        <w:tc>
          <w:tcPr>
            <w:tcW w:w="57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40" w:type="dxa"/>
              <w:left w:w="100" w:type="dxa"/>
              <w:bottom w:w="40" w:type="dxa"/>
              <w:right w:w="100" w:type="dxa"/>
            </w:tcMar>
            <w:hideMark/>
          </w:tcPr>
          <w:p w14:paraId="77303513" w14:textId="77777777" w:rsidR="00DC6F55" w:rsidRPr="00DC6F55" w:rsidRDefault="00DC6F55" w:rsidP="00F24906">
            <w:pPr>
              <w:pStyle w:val="Betarp"/>
              <w:jc w:val="both"/>
              <w:rPr>
                <w:rFonts w:ascii="Times New Roman" w:hAnsi="Times New Roman" w:cs="Times New Roman"/>
                <w:b/>
                <w:bCs/>
                <w:sz w:val="20"/>
                <w:szCs w:val="20"/>
              </w:rPr>
            </w:pPr>
            <w:r w:rsidRPr="00DC6F55">
              <w:rPr>
                <w:rFonts w:ascii="Times New Roman" w:hAnsi="Times New Roman" w:cs="Times New Roman"/>
                <w:color w:val="000000"/>
                <w:sz w:val="20"/>
                <w:szCs w:val="20"/>
              </w:rPr>
              <w:t>Pažeista konkurencija, kaip nustatyta VPĮ 27 straipsnio 3 ir 4 dalyse, ir atitinkamos padėties negalima ištaisyti.</w:t>
            </w:r>
          </w:p>
        </w:tc>
        <w:tc>
          <w:tcPr>
            <w:tcW w:w="26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40" w:type="dxa"/>
              <w:left w:w="100" w:type="dxa"/>
              <w:bottom w:w="40" w:type="dxa"/>
              <w:right w:w="100" w:type="dxa"/>
            </w:tcMar>
          </w:tcPr>
          <w:p w14:paraId="0F710414" w14:textId="77777777" w:rsidR="00DC6F55" w:rsidRPr="00DC6F55" w:rsidRDefault="00DC6F55" w:rsidP="00F24906">
            <w:pPr>
              <w:pStyle w:val="Betarp"/>
              <w:rPr>
                <w:rFonts w:ascii="Times New Roman" w:eastAsia="Yu Mincho" w:hAnsi="Times New Roman" w:cs="Times New Roman"/>
                <w:b/>
                <w:bCs/>
                <w:sz w:val="20"/>
                <w:szCs w:val="20"/>
              </w:rPr>
            </w:pPr>
            <w:r w:rsidRPr="00DC6F55">
              <w:rPr>
                <w:rFonts w:ascii="Times New Roman" w:eastAsia="Yu Mincho" w:hAnsi="Times New Roman" w:cs="Times New Roman"/>
                <w:b/>
                <w:bCs/>
                <w:color w:val="000000"/>
                <w:sz w:val="20"/>
                <w:szCs w:val="20"/>
              </w:rPr>
              <w:t>VPĮ 46 straipsnio 4 dalies 3 punktas</w:t>
            </w:r>
          </w:p>
          <w:p w14:paraId="7DB63593" w14:textId="77777777" w:rsidR="00DC6F55" w:rsidRPr="00DC6F55" w:rsidRDefault="00DC6F55" w:rsidP="00F24906">
            <w:pPr>
              <w:pStyle w:val="Betarp"/>
              <w:rPr>
                <w:rFonts w:ascii="Times New Roman" w:eastAsia="Yu Mincho" w:hAnsi="Times New Roman" w:cs="Times New Roman"/>
                <w:sz w:val="20"/>
                <w:szCs w:val="20"/>
              </w:rPr>
            </w:pPr>
          </w:p>
          <w:p w14:paraId="52323F17" w14:textId="77777777" w:rsidR="00DC6F55" w:rsidRPr="00DC6F55" w:rsidRDefault="00DC6F55" w:rsidP="00F24906">
            <w:pPr>
              <w:pStyle w:val="Betarp"/>
              <w:rPr>
                <w:rFonts w:ascii="Times New Roman" w:eastAsia="Yu Mincho" w:hAnsi="Times New Roman" w:cs="Times New Roman"/>
                <w:sz w:val="20"/>
                <w:szCs w:val="20"/>
              </w:rPr>
            </w:pPr>
            <w:r w:rsidRPr="00DC6F55">
              <w:rPr>
                <w:rFonts w:ascii="Times New Roman" w:eastAsia="Yu Mincho" w:hAnsi="Times New Roman" w:cs="Times New Roman"/>
                <w:color w:val="000000"/>
                <w:sz w:val="20"/>
                <w:szCs w:val="20"/>
              </w:rPr>
              <w:t xml:space="preserve">EBVPD III dalies C13 punktas </w:t>
            </w:r>
          </w:p>
        </w:tc>
        <w:tc>
          <w:tcPr>
            <w:tcW w:w="68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40" w:type="dxa"/>
              <w:left w:w="100" w:type="dxa"/>
              <w:bottom w:w="40" w:type="dxa"/>
              <w:right w:w="100" w:type="dxa"/>
            </w:tcMar>
          </w:tcPr>
          <w:p w14:paraId="6CAB2467" w14:textId="77777777" w:rsidR="00DC6F55" w:rsidRPr="00DC6F55" w:rsidRDefault="00DC6F55" w:rsidP="00F24906">
            <w:pPr>
              <w:pStyle w:val="Betarp"/>
              <w:jc w:val="both"/>
              <w:rPr>
                <w:rFonts w:ascii="Times New Roman" w:hAnsi="Times New Roman" w:cs="Times New Roman"/>
                <w:sz w:val="20"/>
                <w:szCs w:val="20"/>
              </w:rPr>
            </w:pPr>
            <w:r w:rsidRPr="00DC6F55">
              <w:rPr>
                <w:rFonts w:ascii="Times New Roman" w:hAnsi="Times New Roman" w:cs="Times New Roman"/>
                <w:color w:val="000000"/>
                <w:sz w:val="20"/>
                <w:szCs w:val="20"/>
              </w:rPr>
              <w:t>Iš Lietuvoje įsteigtų subjektų įrodančių dokumentų nereikalaujama. Užtenka pateikto EBVPD.</w:t>
            </w:r>
          </w:p>
          <w:p w14:paraId="7CA07575" w14:textId="77777777" w:rsidR="00DC6F55" w:rsidRPr="00DC6F55" w:rsidRDefault="00DC6F55" w:rsidP="00F24906">
            <w:pPr>
              <w:pStyle w:val="Betarp"/>
              <w:jc w:val="both"/>
              <w:rPr>
                <w:rFonts w:ascii="Times New Roman" w:hAnsi="Times New Roman" w:cs="Times New Roman"/>
                <w:b/>
                <w:bCs/>
                <w:iCs/>
                <w:sz w:val="20"/>
                <w:szCs w:val="20"/>
              </w:rPr>
            </w:pPr>
          </w:p>
        </w:tc>
      </w:tr>
      <w:tr w:rsidR="00DC6F55" w:rsidRPr="00DC6F55" w14:paraId="368DFDFD" w14:textId="77777777" w:rsidTr="00DC6F55">
        <w:tc>
          <w:tcPr>
            <w:tcW w:w="6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40" w:type="dxa"/>
              <w:left w:w="100" w:type="dxa"/>
              <w:bottom w:w="40" w:type="dxa"/>
              <w:right w:w="100" w:type="dxa"/>
            </w:tcMar>
            <w:hideMark/>
          </w:tcPr>
          <w:p w14:paraId="15B2DA33" w14:textId="77777777" w:rsidR="00DC6F55" w:rsidRPr="00DC6F55" w:rsidRDefault="00DC6F55" w:rsidP="00DC6F55">
            <w:pPr>
              <w:pStyle w:val="Betarp"/>
              <w:numPr>
                <w:ilvl w:val="0"/>
                <w:numId w:val="14"/>
              </w:numPr>
              <w:jc w:val="center"/>
              <w:rPr>
                <w:rFonts w:ascii="Times New Roman" w:hAnsi="Times New Roman" w:cs="Times New Roman"/>
                <w:b/>
                <w:bCs/>
                <w:sz w:val="20"/>
                <w:szCs w:val="20"/>
              </w:rPr>
            </w:pPr>
          </w:p>
        </w:tc>
        <w:tc>
          <w:tcPr>
            <w:tcW w:w="57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40" w:type="dxa"/>
              <w:left w:w="100" w:type="dxa"/>
              <w:bottom w:w="40" w:type="dxa"/>
              <w:right w:w="100" w:type="dxa"/>
            </w:tcMar>
            <w:hideMark/>
          </w:tcPr>
          <w:p w14:paraId="0969830A" w14:textId="77777777" w:rsidR="00DC6F55" w:rsidRPr="00DC6F55" w:rsidRDefault="00DC6F55" w:rsidP="00F24906">
            <w:pPr>
              <w:pStyle w:val="Betarp"/>
              <w:jc w:val="both"/>
              <w:rPr>
                <w:rFonts w:ascii="Times New Roman" w:hAnsi="Times New Roman" w:cs="Times New Roman"/>
                <w:sz w:val="20"/>
                <w:szCs w:val="20"/>
              </w:rPr>
            </w:pPr>
            <w:r w:rsidRPr="00DC6F55">
              <w:rPr>
                <w:rFonts w:ascii="Times New Roman" w:hAnsi="Times New Roman" w:cs="Times New Roman"/>
                <w:color w:val="000000"/>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2FD4C610" w14:textId="77777777" w:rsidR="00DC6F55" w:rsidRPr="00DC6F55" w:rsidRDefault="00DC6F55" w:rsidP="00F24906">
            <w:pPr>
              <w:pStyle w:val="Betarp"/>
              <w:jc w:val="both"/>
              <w:rPr>
                <w:rFonts w:ascii="Times New Roman" w:hAnsi="Times New Roman" w:cs="Times New Roman"/>
                <w:bCs/>
                <w:sz w:val="20"/>
                <w:szCs w:val="20"/>
              </w:rPr>
            </w:pPr>
            <w:r w:rsidRPr="00DC6F55">
              <w:rPr>
                <w:rFonts w:ascii="Times New Roman" w:hAnsi="Times New Roman" w:cs="Times New Roman"/>
                <w:bCs/>
                <w:color w:val="000000"/>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w:t>
            </w:r>
            <w:r w:rsidRPr="00DC6F55">
              <w:rPr>
                <w:rFonts w:ascii="Times New Roman" w:hAnsi="Times New Roman" w:cs="Times New Roman"/>
                <w:bCs/>
                <w:color w:val="000000"/>
                <w:sz w:val="20"/>
                <w:szCs w:val="20"/>
              </w:rPr>
              <w:lastRenderedPageBreak/>
              <w:t xml:space="preserve">metus buvo pašalintas iš pirkimo ar koncesijos suteikimo procedūrų. </w:t>
            </w:r>
          </w:p>
          <w:p w14:paraId="10BF2CD5" w14:textId="77777777" w:rsidR="00DC6F55" w:rsidRPr="00DC6F55" w:rsidRDefault="00DC6F55" w:rsidP="00F24906">
            <w:pPr>
              <w:pStyle w:val="Betarp"/>
              <w:jc w:val="both"/>
              <w:rPr>
                <w:rFonts w:ascii="Times New Roman" w:hAnsi="Times New Roman" w:cs="Times New Roman"/>
                <w:bCs/>
                <w:sz w:val="20"/>
                <w:szCs w:val="20"/>
              </w:rPr>
            </w:pPr>
            <w:r w:rsidRPr="00DC6F55">
              <w:rPr>
                <w:rFonts w:ascii="Times New Roman" w:hAnsi="Times New Roman" w:cs="Times New Roman"/>
                <w:bCs/>
                <w:color w:val="000000"/>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6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40" w:type="dxa"/>
              <w:left w:w="100" w:type="dxa"/>
              <w:bottom w:w="40" w:type="dxa"/>
              <w:right w:w="100" w:type="dxa"/>
            </w:tcMar>
          </w:tcPr>
          <w:p w14:paraId="112792C4" w14:textId="77777777" w:rsidR="00DC6F55" w:rsidRPr="00DC6F55" w:rsidRDefault="00DC6F55" w:rsidP="00F24906">
            <w:pPr>
              <w:pStyle w:val="Betarp"/>
              <w:rPr>
                <w:rFonts w:ascii="Times New Roman" w:eastAsia="Yu Mincho" w:hAnsi="Times New Roman" w:cs="Times New Roman"/>
                <w:b/>
                <w:bCs/>
                <w:sz w:val="20"/>
                <w:szCs w:val="20"/>
              </w:rPr>
            </w:pPr>
            <w:r w:rsidRPr="00DC6F55">
              <w:rPr>
                <w:rFonts w:ascii="Times New Roman" w:eastAsia="Yu Mincho" w:hAnsi="Times New Roman" w:cs="Times New Roman"/>
                <w:b/>
                <w:bCs/>
                <w:color w:val="000000"/>
                <w:sz w:val="20"/>
                <w:szCs w:val="20"/>
              </w:rPr>
              <w:lastRenderedPageBreak/>
              <w:t>VPĮ 46 straipsnio 4 dalies 4 punktas</w:t>
            </w:r>
          </w:p>
          <w:p w14:paraId="36362333" w14:textId="77777777" w:rsidR="00DC6F55" w:rsidRPr="00DC6F55" w:rsidRDefault="00DC6F55" w:rsidP="00F24906">
            <w:pPr>
              <w:pStyle w:val="Betarp"/>
              <w:rPr>
                <w:rFonts w:ascii="Times New Roman" w:eastAsia="Yu Mincho" w:hAnsi="Times New Roman" w:cs="Times New Roman"/>
                <w:sz w:val="20"/>
                <w:szCs w:val="20"/>
              </w:rPr>
            </w:pPr>
          </w:p>
          <w:p w14:paraId="55F125A1" w14:textId="77777777" w:rsidR="00DC6F55" w:rsidRPr="00DC6F55" w:rsidRDefault="00DC6F55" w:rsidP="00F24906">
            <w:pPr>
              <w:pStyle w:val="Betarp"/>
              <w:rPr>
                <w:rFonts w:ascii="Times New Roman" w:eastAsia="Yu Mincho" w:hAnsi="Times New Roman" w:cs="Times New Roman"/>
                <w:sz w:val="20"/>
                <w:szCs w:val="20"/>
              </w:rPr>
            </w:pPr>
            <w:r w:rsidRPr="00DC6F55">
              <w:rPr>
                <w:rFonts w:ascii="Times New Roman" w:eastAsia="Yu Mincho" w:hAnsi="Times New Roman" w:cs="Times New Roman"/>
                <w:color w:val="000000"/>
                <w:sz w:val="20"/>
                <w:szCs w:val="20"/>
              </w:rPr>
              <w:t xml:space="preserve">EBVPD III dalies C15 punktas </w:t>
            </w:r>
          </w:p>
        </w:tc>
        <w:tc>
          <w:tcPr>
            <w:tcW w:w="68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40" w:type="dxa"/>
              <w:left w:w="100" w:type="dxa"/>
              <w:bottom w:w="40" w:type="dxa"/>
              <w:right w:w="100" w:type="dxa"/>
            </w:tcMar>
          </w:tcPr>
          <w:p w14:paraId="1F3D83FB" w14:textId="77777777" w:rsidR="00DC6F55" w:rsidRPr="00DC6F55" w:rsidRDefault="00DC6F55" w:rsidP="00F24906">
            <w:pPr>
              <w:pStyle w:val="Betarp"/>
              <w:jc w:val="both"/>
              <w:rPr>
                <w:rFonts w:ascii="Times New Roman" w:hAnsi="Times New Roman" w:cs="Times New Roman"/>
                <w:sz w:val="20"/>
                <w:szCs w:val="20"/>
              </w:rPr>
            </w:pPr>
            <w:r w:rsidRPr="00DC6F55">
              <w:rPr>
                <w:rFonts w:ascii="Times New Roman" w:hAnsi="Times New Roman" w:cs="Times New Roman"/>
                <w:color w:val="000000"/>
                <w:sz w:val="20"/>
                <w:szCs w:val="20"/>
              </w:rPr>
              <w:t>Iš Lietuvoje įsteigtų subjektų įrodančių dokumentų nereikalaujama. Užtenka pateikto EBVPD.</w:t>
            </w:r>
          </w:p>
          <w:p w14:paraId="15FCFCA4" w14:textId="77777777" w:rsidR="00DC6F55" w:rsidRPr="00DC6F55" w:rsidRDefault="00DC6F55" w:rsidP="00F24906">
            <w:pPr>
              <w:pStyle w:val="Betarp"/>
              <w:jc w:val="both"/>
              <w:rPr>
                <w:rFonts w:ascii="Times New Roman" w:hAnsi="Times New Roman" w:cs="Times New Roman"/>
                <w:bCs/>
                <w:iCs/>
                <w:sz w:val="20"/>
                <w:szCs w:val="20"/>
              </w:rPr>
            </w:pPr>
          </w:p>
          <w:p w14:paraId="2574EBDB" w14:textId="77777777" w:rsidR="00DC6F55" w:rsidRPr="00DC6F55" w:rsidRDefault="00DC6F55" w:rsidP="00F24906">
            <w:pPr>
              <w:pStyle w:val="Betarp"/>
              <w:jc w:val="both"/>
              <w:rPr>
                <w:rFonts w:ascii="Times New Roman" w:hAnsi="Times New Roman" w:cs="Times New Roman"/>
                <w:bCs/>
                <w:iCs/>
                <w:sz w:val="20"/>
                <w:szCs w:val="20"/>
              </w:rPr>
            </w:pPr>
          </w:p>
          <w:p w14:paraId="118906F4" w14:textId="77777777" w:rsidR="00DC6F55" w:rsidRPr="00DC6F55" w:rsidRDefault="00DC6F55" w:rsidP="00F24906">
            <w:pPr>
              <w:pStyle w:val="Betarp"/>
              <w:jc w:val="both"/>
              <w:rPr>
                <w:rFonts w:ascii="Times New Roman" w:hAnsi="Times New Roman" w:cs="Times New Roman"/>
                <w:b/>
                <w:bCs/>
                <w:sz w:val="20"/>
                <w:szCs w:val="20"/>
              </w:rPr>
            </w:pPr>
            <w:r w:rsidRPr="00DC6F55">
              <w:rPr>
                <w:rFonts w:ascii="Times New Roman" w:hAnsi="Times New Roman" w:cs="Times New Roman"/>
                <w:b/>
                <w:bCs/>
                <w:color w:val="000000"/>
                <w:sz w:val="20"/>
                <w:szCs w:val="20"/>
              </w:rPr>
              <w:t xml:space="preserve">Priimant sprendimus dėl tiekėjo pašalinimo iš pirkimo procedūros šiame punkte nurodytu pašalinimo pagrindu, be kita ko, gali būti atsižvelgiama į pagal VPĮ 52 straipsnį skelbiamą informaciją: </w:t>
            </w:r>
          </w:p>
          <w:p w14:paraId="50DC82AD" w14:textId="77777777" w:rsidR="00DC6F55" w:rsidRPr="00DC6F55" w:rsidRDefault="00DC6F55" w:rsidP="00F24906">
            <w:pPr>
              <w:pStyle w:val="Betarp"/>
              <w:jc w:val="both"/>
              <w:rPr>
                <w:rFonts w:ascii="Times New Roman" w:hAnsi="Times New Roman" w:cs="Times New Roman"/>
                <w:sz w:val="20"/>
                <w:szCs w:val="20"/>
              </w:rPr>
            </w:pPr>
            <w:hyperlink r:id="rId10" w:history="1">
              <w:r w:rsidRPr="00DC6F55">
                <w:rPr>
                  <w:rStyle w:val="Hipersaitas"/>
                  <w:rFonts w:ascii="Times New Roman" w:hAnsi="Times New Roman" w:cs="Times New Roman"/>
                  <w:sz w:val="20"/>
                  <w:szCs w:val="20"/>
                </w:rPr>
                <w:t>https://vpt.lrv.lt/lt/nuorodos/kiti-duomenys/powerbi/melaginga-informacija-pateikusiu-tiekeju-sarasas-3/</w:t>
              </w:r>
            </w:hyperlink>
          </w:p>
        </w:tc>
      </w:tr>
      <w:tr w:rsidR="00DC6F55" w:rsidRPr="00DC6F55" w14:paraId="0C603C76" w14:textId="77777777" w:rsidTr="00DC6F55">
        <w:tc>
          <w:tcPr>
            <w:tcW w:w="6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40" w:type="dxa"/>
              <w:left w:w="100" w:type="dxa"/>
              <w:bottom w:w="40" w:type="dxa"/>
              <w:right w:w="100" w:type="dxa"/>
            </w:tcMar>
            <w:hideMark/>
          </w:tcPr>
          <w:p w14:paraId="0055B645" w14:textId="77777777" w:rsidR="00DC6F55" w:rsidRPr="00DC6F55" w:rsidRDefault="00DC6F55" w:rsidP="00DC6F55">
            <w:pPr>
              <w:pStyle w:val="Betarp"/>
              <w:numPr>
                <w:ilvl w:val="0"/>
                <w:numId w:val="14"/>
              </w:numPr>
              <w:jc w:val="center"/>
              <w:rPr>
                <w:rFonts w:ascii="Times New Roman" w:hAnsi="Times New Roman" w:cs="Times New Roman"/>
                <w:b/>
                <w:bCs/>
                <w:sz w:val="20"/>
                <w:szCs w:val="20"/>
              </w:rPr>
            </w:pPr>
          </w:p>
        </w:tc>
        <w:tc>
          <w:tcPr>
            <w:tcW w:w="57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40" w:type="dxa"/>
              <w:left w:w="100" w:type="dxa"/>
              <w:bottom w:w="40" w:type="dxa"/>
              <w:right w:w="100" w:type="dxa"/>
            </w:tcMar>
            <w:hideMark/>
          </w:tcPr>
          <w:p w14:paraId="733E22FF" w14:textId="77777777" w:rsidR="00DC6F55" w:rsidRPr="00DC6F55" w:rsidRDefault="00DC6F55" w:rsidP="00F24906">
            <w:pPr>
              <w:pStyle w:val="Betarp"/>
              <w:jc w:val="both"/>
              <w:rPr>
                <w:rFonts w:ascii="Times New Roman" w:hAnsi="Times New Roman" w:cs="Times New Roman"/>
                <w:b/>
                <w:bCs/>
                <w:sz w:val="20"/>
                <w:szCs w:val="20"/>
              </w:rPr>
            </w:pPr>
            <w:r w:rsidRPr="00DC6F55">
              <w:rPr>
                <w:rFonts w:ascii="Times New Roman" w:hAnsi="Times New Roman" w:cs="Times New Roman"/>
                <w:color w:val="000000"/>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6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40" w:type="dxa"/>
              <w:left w:w="100" w:type="dxa"/>
              <w:bottom w:w="40" w:type="dxa"/>
              <w:right w:w="100" w:type="dxa"/>
            </w:tcMar>
          </w:tcPr>
          <w:p w14:paraId="31D177BE" w14:textId="77777777" w:rsidR="00DC6F55" w:rsidRPr="00DC6F55" w:rsidRDefault="00DC6F55" w:rsidP="00F24906">
            <w:pPr>
              <w:pStyle w:val="Betarp"/>
              <w:rPr>
                <w:rFonts w:ascii="Times New Roman" w:eastAsia="Yu Mincho" w:hAnsi="Times New Roman" w:cs="Times New Roman"/>
                <w:b/>
                <w:bCs/>
                <w:sz w:val="20"/>
                <w:szCs w:val="20"/>
              </w:rPr>
            </w:pPr>
            <w:r w:rsidRPr="00DC6F55">
              <w:rPr>
                <w:rFonts w:ascii="Times New Roman" w:eastAsia="Yu Mincho" w:hAnsi="Times New Roman" w:cs="Times New Roman"/>
                <w:b/>
                <w:bCs/>
                <w:color w:val="000000"/>
                <w:sz w:val="20"/>
                <w:szCs w:val="20"/>
              </w:rPr>
              <w:t>VPĮ 46 straipsnio 4 dalies 5 punktas</w:t>
            </w:r>
          </w:p>
          <w:p w14:paraId="4BEB737D" w14:textId="77777777" w:rsidR="00DC6F55" w:rsidRPr="00DC6F55" w:rsidRDefault="00DC6F55" w:rsidP="00F24906">
            <w:pPr>
              <w:pStyle w:val="Betarp"/>
              <w:rPr>
                <w:rFonts w:ascii="Times New Roman" w:eastAsia="Yu Mincho" w:hAnsi="Times New Roman" w:cs="Times New Roman"/>
                <w:sz w:val="20"/>
                <w:szCs w:val="20"/>
              </w:rPr>
            </w:pPr>
          </w:p>
          <w:p w14:paraId="22BA567B" w14:textId="77777777" w:rsidR="00DC6F55" w:rsidRPr="00DC6F55" w:rsidRDefault="00DC6F55" w:rsidP="00F24906">
            <w:pPr>
              <w:pStyle w:val="Betarp"/>
              <w:rPr>
                <w:rFonts w:ascii="Times New Roman" w:eastAsia="Yu Mincho" w:hAnsi="Times New Roman" w:cs="Times New Roman"/>
                <w:sz w:val="20"/>
                <w:szCs w:val="20"/>
              </w:rPr>
            </w:pPr>
            <w:r w:rsidRPr="00DC6F55">
              <w:rPr>
                <w:rFonts w:ascii="Times New Roman" w:eastAsia="Yu Mincho" w:hAnsi="Times New Roman" w:cs="Times New Roman"/>
                <w:color w:val="000000"/>
                <w:sz w:val="20"/>
                <w:szCs w:val="20"/>
              </w:rPr>
              <w:t>EBVPD</w:t>
            </w:r>
            <w:r w:rsidRPr="00DC6F55">
              <w:rPr>
                <w:rFonts w:ascii="Times New Roman" w:eastAsia="Arial" w:hAnsi="Times New Roman" w:cs="Times New Roman"/>
                <w:color w:val="000000"/>
                <w:sz w:val="20"/>
                <w:szCs w:val="20"/>
              </w:rPr>
              <w:t xml:space="preserve"> III dalies C15 punktas</w:t>
            </w:r>
          </w:p>
          <w:p w14:paraId="61947EE1" w14:textId="77777777" w:rsidR="00DC6F55" w:rsidRPr="00DC6F55" w:rsidRDefault="00DC6F55" w:rsidP="00F24906">
            <w:pPr>
              <w:pStyle w:val="Betarp"/>
              <w:rPr>
                <w:rFonts w:ascii="Times New Roman" w:eastAsia="Yu Mincho" w:hAnsi="Times New Roman" w:cs="Times New Roman"/>
                <w:sz w:val="20"/>
                <w:szCs w:val="20"/>
              </w:rPr>
            </w:pPr>
          </w:p>
          <w:p w14:paraId="18D4618C" w14:textId="77777777" w:rsidR="00DC6F55" w:rsidRPr="00DC6F55" w:rsidRDefault="00DC6F55" w:rsidP="00F24906">
            <w:pPr>
              <w:pStyle w:val="Betarp"/>
              <w:rPr>
                <w:rFonts w:ascii="Times New Roman" w:eastAsia="Yu Mincho" w:hAnsi="Times New Roman" w:cs="Times New Roman"/>
                <w:sz w:val="20"/>
                <w:szCs w:val="20"/>
              </w:rPr>
            </w:pPr>
          </w:p>
        </w:tc>
        <w:tc>
          <w:tcPr>
            <w:tcW w:w="68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40" w:type="dxa"/>
              <w:left w:w="100" w:type="dxa"/>
              <w:bottom w:w="40" w:type="dxa"/>
              <w:right w:w="100" w:type="dxa"/>
            </w:tcMar>
          </w:tcPr>
          <w:p w14:paraId="26AEE93D" w14:textId="77777777" w:rsidR="00DC6F55" w:rsidRPr="00DC6F55" w:rsidRDefault="00DC6F55" w:rsidP="00F24906">
            <w:pPr>
              <w:pStyle w:val="Betarp"/>
              <w:jc w:val="both"/>
              <w:rPr>
                <w:rFonts w:ascii="Times New Roman" w:hAnsi="Times New Roman" w:cs="Times New Roman"/>
                <w:sz w:val="20"/>
                <w:szCs w:val="20"/>
              </w:rPr>
            </w:pPr>
            <w:r w:rsidRPr="00DC6F55">
              <w:rPr>
                <w:rFonts w:ascii="Times New Roman" w:hAnsi="Times New Roman" w:cs="Times New Roman"/>
                <w:color w:val="000000"/>
                <w:sz w:val="20"/>
                <w:szCs w:val="20"/>
              </w:rPr>
              <w:t>Iš Lietuvoje įsteigtų subjektų įrodančių dokumentų nereikalaujama. Užtenka pateikto EBVPD.</w:t>
            </w:r>
          </w:p>
          <w:p w14:paraId="1F36978A" w14:textId="77777777" w:rsidR="00DC6F55" w:rsidRPr="00DC6F55" w:rsidRDefault="00DC6F55" w:rsidP="00F24906">
            <w:pPr>
              <w:pStyle w:val="Betarp"/>
              <w:jc w:val="both"/>
              <w:rPr>
                <w:rFonts w:ascii="Times New Roman" w:hAnsi="Times New Roman" w:cs="Times New Roman"/>
                <w:b/>
                <w:bCs/>
                <w:iCs/>
                <w:sz w:val="20"/>
                <w:szCs w:val="20"/>
              </w:rPr>
            </w:pPr>
          </w:p>
        </w:tc>
      </w:tr>
      <w:tr w:rsidR="00DC6F55" w:rsidRPr="00DC6F55" w14:paraId="21CA91C3" w14:textId="77777777" w:rsidTr="00DC6F55">
        <w:tc>
          <w:tcPr>
            <w:tcW w:w="6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40" w:type="dxa"/>
              <w:left w:w="100" w:type="dxa"/>
              <w:bottom w:w="40" w:type="dxa"/>
              <w:right w:w="100" w:type="dxa"/>
            </w:tcMar>
            <w:hideMark/>
          </w:tcPr>
          <w:p w14:paraId="62FC3E9A" w14:textId="77777777" w:rsidR="00DC6F55" w:rsidRPr="00DC6F55" w:rsidRDefault="00DC6F55" w:rsidP="00DC6F55">
            <w:pPr>
              <w:pStyle w:val="Betarp"/>
              <w:numPr>
                <w:ilvl w:val="0"/>
                <w:numId w:val="14"/>
              </w:numPr>
              <w:jc w:val="center"/>
              <w:rPr>
                <w:rFonts w:ascii="Times New Roman" w:hAnsi="Times New Roman" w:cs="Times New Roman"/>
                <w:b/>
                <w:bCs/>
                <w:sz w:val="20"/>
                <w:szCs w:val="20"/>
              </w:rPr>
            </w:pPr>
          </w:p>
        </w:tc>
        <w:tc>
          <w:tcPr>
            <w:tcW w:w="57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40" w:type="dxa"/>
              <w:left w:w="100" w:type="dxa"/>
              <w:bottom w:w="40" w:type="dxa"/>
              <w:right w:w="100" w:type="dxa"/>
            </w:tcMar>
            <w:hideMark/>
          </w:tcPr>
          <w:p w14:paraId="01FA7B95" w14:textId="77777777" w:rsidR="00DC6F55" w:rsidRPr="00DC6F55" w:rsidRDefault="00DC6F55" w:rsidP="00F24906">
            <w:pPr>
              <w:spacing w:after="0" w:line="240" w:lineRule="auto"/>
              <w:jc w:val="both"/>
              <w:rPr>
                <w:rFonts w:ascii="Times New Roman" w:hAnsi="Times New Roman" w:cs="Times New Roman"/>
                <w:szCs w:val="20"/>
              </w:rPr>
            </w:pPr>
            <w:r w:rsidRPr="00DC6F55">
              <w:rPr>
                <w:rFonts w:ascii="Times New Roman" w:hAnsi="Times New Roman" w:cs="Times New Roman"/>
                <w:color w:val="00000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163AA3F" w14:textId="77777777" w:rsidR="00DC6F55" w:rsidRPr="00DC6F55" w:rsidRDefault="00DC6F55" w:rsidP="00F24906">
            <w:pPr>
              <w:spacing w:after="0" w:line="240" w:lineRule="auto"/>
              <w:jc w:val="both"/>
              <w:rPr>
                <w:rFonts w:ascii="Times New Roman" w:hAnsi="Times New Roman" w:cs="Times New Roman"/>
                <w:szCs w:val="20"/>
              </w:rPr>
            </w:pPr>
            <w:r w:rsidRPr="00DC6F55">
              <w:rPr>
                <w:rFonts w:ascii="Times New Roman" w:hAnsi="Times New Roman" w:cs="Times New Roman"/>
                <w:color w:val="000000"/>
                <w:szCs w:val="20"/>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w:t>
            </w:r>
            <w:r w:rsidRPr="00DC6F55">
              <w:rPr>
                <w:rFonts w:ascii="Times New Roman" w:hAnsi="Times New Roman" w:cs="Times New Roman"/>
                <w:color w:val="000000"/>
                <w:szCs w:val="20"/>
              </w:rPr>
              <w:lastRenderedPageBreak/>
              <w:t>pareikalauta atlyginti žalą ar taikomos kitos panašios sankcijos.</w:t>
            </w:r>
          </w:p>
        </w:tc>
        <w:tc>
          <w:tcPr>
            <w:tcW w:w="26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40" w:type="dxa"/>
              <w:left w:w="100" w:type="dxa"/>
              <w:bottom w:w="40" w:type="dxa"/>
              <w:right w:w="100" w:type="dxa"/>
            </w:tcMar>
          </w:tcPr>
          <w:p w14:paraId="6786DF52" w14:textId="77777777" w:rsidR="00DC6F55" w:rsidRPr="00DC6F55" w:rsidRDefault="00DC6F55" w:rsidP="00F24906">
            <w:pPr>
              <w:pStyle w:val="Betarp"/>
              <w:rPr>
                <w:rFonts w:ascii="Times New Roman" w:eastAsia="Yu Mincho" w:hAnsi="Times New Roman" w:cs="Times New Roman"/>
                <w:b/>
                <w:bCs/>
                <w:sz w:val="20"/>
                <w:szCs w:val="20"/>
              </w:rPr>
            </w:pPr>
            <w:r w:rsidRPr="00DC6F55">
              <w:rPr>
                <w:rFonts w:ascii="Times New Roman" w:eastAsia="Yu Mincho" w:hAnsi="Times New Roman" w:cs="Times New Roman"/>
                <w:b/>
                <w:bCs/>
                <w:color w:val="000000"/>
                <w:sz w:val="20"/>
                <w:szCs w:val="20"/>
              </w:rPr>
              <w:lastRenderedPageBreak/>
              <w:t>VPĮ 46 straipsnio 4 dalies 6 punktas</w:t>
            </w:r>
          </w:p>
          <w:p w14:paraId="3C32329C" w14:textId="77777777" w:rsidR="00DC6F55" w:rsidRPr="00DC6F55" w:rsidRDefault="00DC6F55" w:rsidP="00F24906">
            <w:pPr>
              <w:pStyle w:val="Betarp"/>
              <w:rPr>
                <w:rFonts w:ascii="Times New Roman" w:eastAsia="Yu Mincho" w:hAnsi="Times New Roman" w:cs="Times New Roman"/>
                <w:sz w:val="20"/>
                <w:szCs w:val="20"/>
              </w:rPr>
            </w:pPr>
          </w:p>
          <w:p w14:paraId="6CCC71FF" w14:textId="77777777" w:rsidR="00DC6F55" w:rsidRPr="00DC6F55" w:rsidRDefault="00DC6F55" w:rsidP="00F24906">
            <w:pPr>
              <w:pStyle w:val="Betarp"/>
              <w:rPr>
                <w:rFonts w:ascii="Times New Roman" w:eastAsia="Yu Mincho" w:hAnsi="Times New Roman" w:cs="Times New Roman"/>
                <w:sz w:val="20"/>
                <w:szCs w:val="20"/>
              </w:rPr>
            </w:pPr>
            <w:r w:rsidRPr="00DC6F55">
              <w:rPr>
                <w:rFonts w:ascii="Times New Roman" w:eastAsia="Yu Mincho" w:hAnsi="Times New Roman" w:cs="Times New Roman"/>
                <w:color w:val="000000"/>
                <w:sz w:val="20"/>
                <w:szCs w:val="20"/>
              </w:rPr>
              <w:t>EBVPD</w:t>
            </w:r>
            <w:r w:rsidRPr="00DC6F55">
              <w:rPr>
                <w:rFonts w:ascii="Times New Roman" w:eastAsia="Arial" w:hAnsi="Times New Roman" w:cs="Times New Roman"/>
                <w:color w:val="000000"/>
                <w:sz w:val="20"/>
                <w:szCs w:val="20"/>
              </w:rPr>
              <w:t xml:space="preserve"> III dalies C14 punktas</w:t>
            </w:r>
          </w:p>
          <w:p w14:paraId="7A3E2FFB" w14:textId="77777777" w:rsidR="00DC6F55" w:rsidRPr="00DC6F55" w:rsidRDefault="00DC6F55" w:rsidP="00F24906">
            <w:pPr>
              <w:pStyle w:val="Betarp"/>
              <w:rPr>
                <w:rFonts w:ascii="Times New Roman" w:eastAsia="Yu Mincho" w:hAnsi="Times New Roman" w:cs="Times New Roman"/>
                <w:sz w:val="20"/>
                <w:szCs w:val="20"/>
              </w:rPr>
            </w:pPr>
          </w:p>
          <w:p w14:paraId="3EC3A333" w14:textId="77777777" w:rsidR="00DC6F55" w:rsidRPr="00DC6F55" w:rsidRDefault="00DC6F55" w:rsidP="00F24906">
            <w:pPr>
              <w:pStyle w:val="Betarp"/>
              <w:rPr>
                <w:rFonts w:ascii="Times New Roman" w:eastAsia="Yu Mincho" w:hAnsi="Times New Roman" w:cs="Times New Roman"/>
                <w:sz w:val="20"/>
                <w:szCs w:val="20"/>
              </w:rPr>
            </w:pPr>
          </w:p>
        </w:tc>
        <w:tc>
          <w:tcPr>
            <w:tcW w:w="68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40" w:type="dxa"/>
              <w:left w:w="100" w:type="dxa"/>
              <w:bottom w:w="40" w:type="dxa"/>
              <w:right w:w="100" w:type="dxa"/>
            </w:tcMar>
          </w:tcPr>
          <w:p w14:paraId="7258AE78" w14:textId="77777777" w:rsidR="00DC6F55" w:rsidRPr="00DC6F55" w:rsidRDefault="00DC6F55" w:rsidP="00F24906">
            <w:pPr>
              <w:pStyle w:val="Betarp"/>
              <w:jc w:val="both"/>
              <w:rPr>
                <w:rFonts w:ascii="Times New Roman" w:hAnsi="Times New Roman" w:cs="Times New Roman"/>
                <w:sz w:val="20"/>
                <w:szCs w:val="20"/>
              </w:rPr>
            </w:pPr>
            <w:r w:rsidRPr="00DC6F55">
              <w:rPr>
                <w:rFonts w:ascii="Times New Roman" w:hAnsi="Times New Roman" w:cs="Times New Roman"/>
                <w:color w:val="000000"/>
                <w:sz w:val="20"/>
                <w:szCs w:val="20"/>
              </w:rPr>
              <w:t>Iš Lietuvoje įsteigtų subjektų įrodančių dokumentų nereikalaujama. Užtenka pateikto EBVPD.</w:t>
            </w:r>
          </w:p>
          <w:p w14:paraId="4F2A34B8" w14:textId="77777777" w:rsidR="00DC6F55" w:rsidRPr="00DC6F55" w:rsidRDefault="00DC6F55" w:rsidP="00F24906">
            <w:pPr>
              <w:pStyle w:val="Betarp"/>
              <w:jc w:val="both"/>
              <w:rPr>
                <w:rFonts w:ascii="Times New Roman" w:hAnsi="Times New Roman" w:cs="Times New Roman"/>
                <w:bCs/>
                <w:iCs/>
                <w:sz w:val="20"/>
                <w:szCs w:val="20"/>
              </w:rPr>
            </w:pPr>
          </w:p>
          <w:p w14:paraId="21354BE4" w14:textId="77777777" w:rsidR="00DC6F55" w:rsidRPr="00DC6F55" w:rsidRDefault="00DC6F55" w:rsidP="00F24906">
            <w:pPr>
              <w:pStyle w:val="Betarp"/>
              <w:jc w:val="both"/>
              <w:rPr>
                <w:rFonts w:ascii="Times New Roman" w:hAnsi="Times New Roman" w:cs="Times New Roman"/>
                <w:b/>
                <w:bCs/>
                <w:sz w:val="20"/>
                <w:szCs w:val="20"/>
              </w:rPr>
            </w:pPr>
            <w:r w:rsidRPr="00DC6F55">
              <w:rPr>
                <w:rFonts w:ascii="Times New Roman" w:hAnsi="Times New Roman" w:cs="Times New Roman"/>
                <w:b/>
                <w:bCs/>
                <w:color w:val="000000"/>
                <w:sz w:val="20"/>
                <w:szCs w:val="20"/>
              </w:rPr>
              <w:t xml:space="preserve">Priimant sprendimus dėl tiekėjo pašalinimo iš pirkimo procedūros šiame punkte nurodytu pašalinimo pagrindu, gali būti atsižvelgiama į pagal VPĮ 91 straipsnį skelbiamą informaciją: </w:t>
            </w:r>
          </w:p>
          <w:p w14:paraId="14AD2387" w14:textId="77777777" w:rsidR="00DC6F55" w:rsidRPr="00DC6F55" w:rsidRDefault="00DC6F55" w:rsidP="00F24906">
            <w:pPr>
              <w:pStyle w:val="Betarp"/>
              <w:jc w:val="both"/>
              <w:rPr>
                <w:rFonts w:ascii="Times New Roman" w:hAnsi="Times New Roman" w:cs="Times New Roman"/>
                <w:sz w:val="20"/>
                <w:szCs w:val="20"/>
              </w:rPr>
            </w:pPr>
          </w:p>
          <w:p w14:paraId="5138A046" w14:textId="77777777" w:rsidR="00DC6F55" w:rsidRPr="00DC6F55" w:rsidRDefault="00DC6F55" w:rsidP="00F24906">
            <w:pPr>
              <w:pStyle w:val="Betarp"/>
              <w:jc w:val="both"/>
              <w:rPr>
                <w:rFonts w:ascii="Times New Roman" w:hAnsi="Times New Roman" w:cs="Times New Roman"/>
                <w:sz w:val="20"/>
                <w:szCs w:val="20"/>
              </w:rPr>
            </w:pPr>
            <w:hyperlink r:id="rId11" w:history="1">
              <w:r w:rsidRPr="00DC6F55">
                <w:rPr>
                  <w:rStyle w:val="Hipersaitas"/>
                  <w:rFonts w:ascii="Times New Roman" w:hAnsi="Times New Roman" w:cs="Times New Roman"/>
                  <w:sz w:val="20"/>
                  <w:szCs w:val="20"/>
                </w:rPr>
                <w:t>https://vpt.lrv.lt/lt/nuorodos/kiti-duomenys/powerbi/nepatikimi-tiekejai-1/</w:t>
              </w:r>
            </w:hyperlink>
          </w:p>
          <w:p w14:paraId="04697A0C" w14:textId="77777777" w:rsidR="00DC6F55" w:rsidRPr="00DC6F55" w:rsidRDefault="00DC6F55" w:rsidP="00F24906">
            <w:pPr>
              <w:pStyle w:val="Betarp"/>
              <w:jc w:val="both"/>
              <w:rPr>
                <w:rFonts w:ascii="Times New Roman" w:hAnsi="Times New Roman" w:cs="Times New Roman"/>
                <w:sz w:val="20"/>
                <w:szCs w:val="20"/>
              </w:rPr>
            </w:pPr>
          </w:p>
          <w:p w14:paraId="5D7BBEF4" w14:textId="77777777" w:rsidR="00DC6F55" w:rsidRPr="00DC6F55" w:rsidRDefault="00DC6F55" w:rsidP="00F24906">
            <w:pPr>
              <w:pStyle w:val="Betarp"/>
              <w:jc w:val="both"/>
              <w:rPr>
                <w:rFonts w:ascii="Times New Roman" w:hAnsi="Times New Roman" w:cs="Times New Roman"/>
                <w:sz w:val="20"/>
                <w:szCs w:val="20"/>
              </w:rPr>
            </w:pPr>
            <w:hyperlink r:id="rId12" w:history="1">
              <w:r w:rsidRPr="00DC6F55">
                <w:rPr>
                  <w:rStyle w:val="Hipersaitas"/>
                  <w:rFonts w:ascii="Times New Roman" w:hAnsi="Times New Roman" w:cs="Times New Roman"/>
                  <w:sz w:val="20"/>
                  <w:szCs w:val="20"/>
                </w:rPr>
                <w:t>https://vpt.lrv.lt/lt/pasalinimo-pagrindai-1/nepatikimu-koncesininku-sarasas-1/nepatikimu-koncesininku-sarasas/</w:t>
              </w:r>
            </w:hyperlink>
          </w:p>
          <w:p w14:paraId="6F597100" w14:textId="77777777" w:rsidR="00DC6F55" w:rsidRPr="00DC6F55" w:rsidRDefault="00DC6F55" w:rsidP="00F24906">
            <w:pPr>
              <w:pStyle w:val="Betarp"/>
              <w:jc w:val="both"/>
              <w:rPr>
                <w:rFonts w:ascii="Times New Roman" w:hAnsi="Times New Roman" w:cs="Times New Roman"/>
                <w:bCs/>
                <w:sz w:val="20"/>
                <w:szCs w:val="20"/>
              </w:rPr>
            </w:pPr>
          </w:p>
          <w:p w14:paraId="55510F73" w14:textId="77777777" w:rsidR="00DC6F55" w:rsidRPr="00DC6F55" w:rsidRDefault="00DC6F55" w:rsidP="00F24906">
            <w:pPr>
              <w:pStyle w:val="Betarp"/>
              <w:jc w:val="both"/>
              <w:rPr>
                <w:rFonts w:ascii="Times New Roman" w:hAnsi="Times New Roman" w:cs="Times New Roman"/>
                <w:b/>
                <w:bCs/>
                <w:sz w:val="20"/>
                <w:szCs w:val="20"/>
              </w:rPr>
            </w:pPr>
          </w:p>
        </w:tc>
      </w:tr>
      <w:tr w:rsidR="00DC6F55" w:rsidRPr="00DC6F55" w14:paraId="7F8C2F29" w14:textId="77777777" w:rsidTr="00DC6F55">
        <w:tc>
          <w:tcPr>
            <w:tcW w:w="6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40" w:type="dxa"/>
              <w:left w:w="100" w:type="dxa"/>
              <w:bottom w:w="40" w:type="dxa"/>
              <w:right w:w="100" w:type="dxa"/>
            </w:tcMar>
          </w:tcPr>
          <w:p w14:paraId="7346974A" w14:textId="77777777" w:rsidR="00DC6F55" w:rsidRPr="00DC6F55" w:rsidRDefault="00DC6F55" w:rsidP="00DC6F55">
            <w:pPr>
              <w:pStyle w:val="Betarp"/>
              <w:numPr>
                <w:ilvl w:val="0"/>
                <w:numId w:val="14"/>
              </w:numPr>
              <w:jc w:val="center"/>
              <w:rPr>
                <w:rFonts w:ascii="Times New Roman" w:hAnsi="Times New Roman" w:cs="Times New Roman"/>
                <w:sz w:val="20"/>
                <w:szCs w:val="20"/>
              </w:rPr>
            </w:pPr>
          </w:p>
          <w:p w14:paraId="7626ED96" w14:textId="77777777" w:rsidR="00DC6F55" w:rsidRPr="00DC6F55" w:rsidRDefault="00DC6F55" w:rsidP="00F24906">
            <w:pPr>
              <w:pStyle w:val="Betarp"/>
              <w:jc w:val="center"/>
              <w:rPr>
                <w:rFonts w:ascii="Times New Roman" w:hAnsi="Times New Roman" w:cs="Times New Roman"/>
                <w:sz w:val="20"/>
                <w:szCs w:val="20"/>
              </w:rPr>
            </w:pPr>
          </w:p>
        </w:tc>
        <w:tc>
          <w:tcPr>
            <w:tcW w:w="57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40" w:type="dxa"/>
              <w:left w:w="100" w:type="dxa"/>
              <w:bottom w:w="40" w:type="dxa"/>
              <w:right w:w="100" w:type="dxa"/>
            </w:tcMar>
          </w:tcPr>
          <w:p w14:paraId="4E758F7F" w14:textId="77777777" w:rsidR="00DC6F55" w:rsidRPr="00DC6F55" w:rsidRDefault="00DC6F55" w:rsidP="00F24906">
            <w:pPr>
              <w:pStyle w:val="Betarp"/>
              <w:jc w:val="both"/>
              <w:rPr>
                <w:rFonts w:ascii="Times New Roman" w:hAnsi="Times New Roman" w:cs="Times New Roman"/>
                <w:sz w:val="20"/>
                <w:szCs w:val="20"/>
              </w:rPr>
            </w:pPr>
            <w:r w:rsidRPr="00DC6F55">
              <w:rPr>
                <w:rFonts w:ascii="Times New Roman" w:hAnsi="Times New Roman" w:cs="Times New Roman"/>
                <w:color w:val="000000"/>
                <w:sz w:val="20"/>
                <w:szCs w:val="20"/>
              </w:rPr>
              <w:t>Tiekėjas yra padaręs rimtą profesinį pažeidimą, dėl kurio perkančioji organizacija abejoja tiekėjo sąžiningumu, kai jis</w:t>
            </w:r>
            <w:bookmarkStart w:id="1" w:name="part_030e6c6c64ba4f96a23474e439d1b80c"/>
            <w:bookmarkEnd w:id="1"/>
            <w:r w:rsidRPr="00DC6F55">
              <w:rPr>
                <w:rFonts w:ascii="Times New Roman" w:hAnsi="Times New Roman" w:cs="Times New Roman"/>
                <w:color w:val="000000"/>
                <w:sz w:val="20"/>
                <w:szCs w:val="20"/>
              </w:rPr>
              <w:t xml:space="preserve"> yra padaręs finansinės atskaitomybės ir audito teisės aktų pažeidimą ir nuo jo padarymo dienos praėjo mažiau kaip vieni metai.</w:t>
            </w:r>
          </w:p>
          <w:p w14:paraId="0F0EECA8" w14:textId="77777777" w:rsidR="00DC6F55" w:rsidRPr="00DC6F55" w:rsidRDefault="00DC6F55" w:rsidP="00F24906">
            <w:pPr>
              <w:spacing w:after="0" w:line="240" w:lineRule="auto"/>
              <w:jc w:val="both"/>
              <w:rPr>
                <w:rFonts w:ascii="Times New Roman" w:hAnsi="Times New Roman" w:cs="Times New Roman"/>
                <w:b/>
                <w:szCs w:val="20"/>
              </w:rPr>
            </w:pPr>
          </w:p>
        </w:tc>
        <w:tc>
          <w:tcPr>
            <w:tcW w:w="26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40" w:type="dxa"/>
              <w:left w:w="100" w:type="dxa"/>
              <w:bottom w:w="40" w:type="dxa"/>
              <w:right w:w="100" w:type="dxa"/>
            </w:tcMar>
          </w:tcPr>
          <w:p w14:paraId="4A99A3A0" w14:textId="77777777" w:rsidR="00DC6F55" w:rsidRPr="00DC6F55" w:rsidRDefault="00DC6F55" w:rsidP="00F24906">
            <w:pPr>
              <w:pStyle w:val="Betarp"/>
              <w:rPr>
                <w:rFonts w:ascii="Times New Roman" w:eastAsia="Yu Mincho" w:hAnsi="Times New Roman" w:cs="Times New Roman"/>
                <w:b/>
                <w:bCs/>
                <w:sz w:val="20"/>
                <w:szCs w:val="20"/>
              </w:rPr>
            </w:pPr>
            <w:r w:rsidRPr="00DC6F55">
              <w:rPr>
                <w:rFonts w:ascii="Times New Roman" w:eastAsia="Yu Mincho" w:hAnsi="Times New Roman" w:cs="Times New Roman"/>
                <w:b/>
                <w:bCs/>
                <w:color w:val="000000"/>
                <w:sz w:val="20"/>
                <w:szCs w:val="20"/>
              </w:rPr>
              <w:t>VPĮ 46 straipsnio 4 dalies 7 punkto a papunktis</w:t>
            </w:r>
          </w:p>
          <w:p w14:paraId="03270C9E" w14:textId="77777777" w:rsidR="00DC6F55" w:rsidRPr="00DC6F55" w:rsidRDefault="00DC6F55" w:rsidP="00F24906">
            <w:pPr>
              <w:pStyle w:val="Betarp"/>
              <w:rPr>
                <w:rFonts w:ascii="Times New Roman" w:eastAsia="Yu Mincho" w:hAnsi="Times New Roman" w:cs="Times New Roman"/>
                <w:sz w:val="20"/>
                <w:szCs w:val="20"/>
              </w:rPr>
            </w:pPr>
          </w:p>
          <w:p w14:paraId="0C1BB490" w14:textId="77777777" w:rsidR="00DC6F55" w:rsidRPr="00DC6F55" w:rsidRDefault="00DC6F55" w:rsidP="00F24906">
            <w:pPr>
              <w:pStyle w:val="Betarp"/>
              <w:rPr>
                <w:rFonts w:ascii="Times New Roman" w:eastAsia="Yu Mincho" w:hAnsi="Times New Roman" w:cs="Times New Roman"/>
                <w:sz w:val="20"/>
                <w:szCs w:val="20"/>
              </w:rPr>
            </w:pPr>
            <w:r w:rsidRPr="00DC6F55">
              <w:rPr>
                <w:rFonts w:ascii="Times New Roman" w:eastAsia="Yu Mincho" w:hAnsi="Times New Roman" w:cs="Times New Roman"/>
                <w:color w:val="000000"/>
                <w:sz w:val="20"/>
                <w:szCs w:val="20"/>
              </w:rPr>
              <w:t>EBVPD III dalies C11 punktas</w:t>
            </w:r>
          </w:p>
        </w:tc>
        <w:tc>
          <w:tcPr>
            <w:tcW w:w="68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40" w:type="dxa"/>
              <w:left w:w="100" w:type="dxa"/>
              <w:bottom w:w="40" w:type="dxa"/>
              <w:right w:w="100" w:type="dxa"/>
            </w:tcMar>
          </w:tcPr>
          <w:p w14:paraId="1DEA9D68" w14:textId="77777777" w:rsidR="00DC6F55" w:rsidRPr="00DC6F55" w:rsidRDefault="00DC6F55" w:rsidP="00F24906">
            <w:pPr>
              <w:pStyle w:val="Betarp"/>
              <w:jc w:val="both"/>
              <w:rPr>
                <w:rFonts w:ascii="Times New Roman" w:hAnsi="Times New Roman" w:cs="Times New Roman"/>
                <w:sz w:val="20"/>
                <w:szCs w:val="20"/>
              </w:rPr>
            </w:pPr>
            <w:r w:rsidRPr="00DC6F55">
              <w:rPr>
                <w:rFonts w:ascii="Times New Roman" w:hAnsi="Times New Roman" w:cs="Times New Roman"/>
                <w:color w:val="000000"/>
                <w:sz w:val="20"/>
                <w:szCs w:val="20"/>
              </w:rPr>
              <w:t>Iš Lietuvoje įsteigtų subjektų įrodančių dokumentų nereikalaujama. Užtenka pateikto EBVPD. Priimant sprendimus dėl tiekėjo pašalinimo iš pirkimo procedūros šiame punkte nurodytu pašalinimo pagrindu, be kita ko, atsižvelgiama į</w:t>
            </w:r>
            <w:r w:rsidRPr="00DC6F55">
              <w:rPr>
                <w:rFonts w:ascii="Times New Roman" w:hAnsi="Times New Roman" w:cs="Times New Roman"/>
                <w:b/>
                <w:bCs/>
                <w:color w:val="000000"/>
                <w:sz w:val="20"/>
                <w:szCs w:val="20"/>
              </w:rPr>
              <w:t xml:space="preserve"> </w:t>
            </w:r>
            <w:r w:rsidRPr="00DC6F55">
              <w:rPr>
                <w:rFonts w:ascii="Times New Roman" w:hAnsi="Times New Roman" w:cs="Times New Roman"/>
                <w:color w:val="000000"/>
                <w:sz w:val="20"/>
                <w:szCs w:val="20"/>
              </w:rPr>
              <w:t xml:space="preserve">nacionalinėje duomenų bazėje adresu: </w:t>
            </w:r>
            <w:hyperlink r:id="rId13" w:history="1">
              <w:r w:rsidRPr="00DC6F55">
                <w:rPr>
                  <w:rStyle w:val="Hipersaitas"/>
                  <w:rFonts w:ascii="Times New Roman" w:hAnsi="Times New Roman" w:cs="Times New Roman"/>
                  <w:sz w:val="20"/>
                  <w:szCs w:val="20"/>
                  <w:u w:val="single"/>
                </w:rPr>
                <w:t>https://www.registrucentras.lt/jar/p/index.php</w:t>
              </w:r>
            </w:hyperlink>
          </w:p>
          <w:p w14:paraId="4CA565E1" w14:textId="77777777" w:rsidR="00DC6F55" w:rsidRPr="00DC6F55" w:rsidRDefault="00DC6F55" w:rsidP="00F24906">
            <w:pPr>
              <w:pStyle w:val="Betarp"/>
              <w:jc w:val="both"/>
              <w:rPr>
                <w:rFonts w:ascii="Times New Roman" w:hAnsi="Times New Roman" w:cs="Times New Roman"/>
                <w:sz w:val="20"/>
                <w:szCs w:val="20"/>
              </w:rPr>
            </w:pPr>
            <w:r w:rsidRPr="00DC6F55">
              <w:rPr>
                <w:rFonts w:ascii="Times New Roman" w:hAnsi="Times New Roman" w:cs="Times New Roman"/>
                <w:color w:val="000000"/>
                <w:sz w:val="20"/>
                <w:szCs w:val="20"/>
              </w:rPr>
              <w:t>paskelbtą informaciją, taip pat į šiame informaciniame pranešime pateiktą informaciją:</w:t>
            </w:r>
          </w:p>
          <w:p w14:paraId="004241CB" w14:textId="77777777" w:rsidR="00DC6F55" w:rsidRPr="00DC6F55" w:rsidRDefault="00DC6F55" w:rsidP="00F24906">
            <w:pPr>
              <w:pStyle w:val="Betarp"/>
              <w:jc w:val="both"/>
              <w:rPr>
                <w:rFonts w:ascii="Times New Roman" w:hAnsi="Times New Roman" w:cs="Times New Roman"/>
                <w:sz w:val="20"/>
                <w:szCs w:val="20"/>
              </w:rPr>
            </w:pPr>
            <w:hyperlink r:id="rId14" w:history="1">
              <w:r w:rsidRPr="00DC6F55">
                <w:rPr>
                  <w:rStyle w:val="Hipersaitas"/>
                  <w:rFonts w:ascii="Times New Roman" w:hAnsi="Times New Roman" w:cs="Times New Roman"/>
                  <w:sz w:val="20"/>
                  <w:szCs w:val="20"/>
                </w:rPr>
                <w:t>https://vpt.lrv.lt/lt/naujienos-3/finansiniu-ataskaitu-nepateikimas-gali-tapti-kliutimi-dalyvauti-viesuosiuose-pirkimuose/</w:t>
              </w:r>
            </w:hyperlink>
          </w:p>
          <w:p w14:paraId="08E2CAD6" w14:textId="77777777" w:rsidR="00DC6F55" w:rsidRPr="00DC6F55" w:rsidRDefault="00DC6F55" w:rsidP="00F24906">
            <w:pPr>
              <w:pStyle w:val="Betarp"/>
              <w:jc w:val="both"/>
              <w:rPr>
                <w:rFonts w:ascii="Times New Roman" w:hAnsi="Times New Roman" w:cs="Times New Roman"/>
                <w:b/>
                <w:bCs/>
                <w:iCs/>
                <w:sz w:val="20"/>
                <w:szCs w:val="20"/>
              </w:rPr>
            </w:pPr>
          </w:p>
        </w:tc>
      </w:tr>
      <w:tr w:rsidR="00DC6F55" w:rsidRPr="00DC6F55" w14:paraId="224C974F" w14:textId="77777777" w:rsidTr="00DC6F55">
        <w:tc>
          <w:tcPr>
            <w:tcW w:w="6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40" w:type="dxa"/>
              <w:left w:w="100" w:type="dxa"/>
              <w:bottom w:w="40" w:type="dxa"/>
              <w:right w:w="100" w:type="dxa"/>
            </w:tcMar>
            <w:hideMark/>
          </w:tcPr>
          <w:p w14:paraId="3FFA21AF" w14:textId="77777777" w:rsidR="00DC6F55" w:rsidRPr="00DC6F55" w:rsidRDefault="00DC6F55" w:rsidP="00DC6F55">
            <w:pPr>
              <w:pStyle w:val="Betarp"/>
              <w:numPr>
                <w:ilvl w:val="0"/>
                <w:numId w:val="14"/>
              </w:numPr>
              <w:jc w:val="center"/>
              <w:rPr>
                <w:rFonts w:ascii="Times New Roman" w:hAnsi="Times New Roman" w:cs="Times New Roman"/>
                <w:sz w:val="20"/>
                <w:szCs w:val="20"/>
              </w:rPr>
            </w:pPr>
          </w:p>
        </w:tc>
        <w:tc>
          <w:tcPr>
            <w:tcW w:w="57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40" w:type="dxa"/>
              <w:left w:w="100" w:type="dxa"/>
              <w:bottom w:w="40" w:type="dxa"/>
              <w:right w:w="100" w:type="dxa"/>
            </w:tcMar>
            <w:hideMark/>
          </w:tcPr>
          <w:p w14:paraId="79EB138F" w14:textId="77777777" w:rsidR="00DC6F55" w:rsidRPr="00DC6F55" w:rsidRDefault="00DC6F55" w:rsidP="00F24906">
            <w:pPr>
              <w:pStyle w:val="Betarp"/>
              <w:jc w:val="both"/>
              <w:rPr>
                <w:rFonts w:ascii="Times New Roman" w:hAnsi="Times New Roman" w:cs="Times New Roman"/>
                <w:b/>
                <w:bCs/>
                <w:sz w:val="20"/>
                <w:szCs w:val="20"/>
              </w:rPr>
            </w:pPr>
            <w:r w:rsidRPr="00DC6F55">
              <w:rPr>
                <w:rFonts w:ascii="Times New Roman" w:hAnsi="Times New Roman" w:cs="Times New Roman"/>
                <w:color w:val="000000"/>
                <w:sz w:val="20"/>
                <w:szCs w:val="20"/>
              </w:rPr>
              <w:t xml:space="preserve">Tiekėjas yra padaręs rimtą profesinį pažeidimą, dėl kurio perkančioji organizacija abejoja tiekėjo sąžiningumu, </w:t>
            </w:r>
            <w:r w:rsidRPr="00DC6F55">
              <w:rPr>
                <w:rFonts w:ascii="Times New Roman" w:eastAsia="Times New Roman" w:hAnsi="Times New Roman" w:cs="Times New Roman"/>
                <w:color w:val="000000"/>
                <w:sz w:val="20"/>
                <w:szCs w:val="20"/>
              </w:rPr>
              <w:t xml:space="preserve"> kai jis (tiekėjas) neatitinka minimalių patikimo mokesčių mokėtojo kriterijų, nustatytų Lietuvos Respublikos mokesčių administravimo įstatymo 40</w:t>
            </w:r>
            <w:r w:rsidRPr="00DC6F55">
              <w:rPr>
                <w:rFonts w:ascii="Times New Roman" w:eastAsia="Times New Roman" w:hAnsi="Times New Roman" w:cs="Times New Roman"/>
                <w:color w:val="000000"/>
                <w:sz w:val="20"/>
                <w:szCs w:val="20"/>
                <w:vertAlign w:val="superscript"/>
              </w:rPr>
              <w:t>1</w:t>
            </w:r>
            <w:r w:rsidRPr="00DC6F55">
              <w:rPr>
                <w:rFonts w:ascii="Times New Roman" w:eastAsia="Times New Roman" w:hAnsi="Times New Roman" w:cs="Times New Roman"/>
                <w:color w:val="000000"/>
                <w:sz w:val="20"/>
                <w:szCs w:val="20"/>
              </w:rPr>
              <w:t xml:space="preserve"> straipsnio 1 dalyje.</w:t>
            </w:r>
          </w:p>
        </w:tc>
        <w:tc>
          <w:tcPr>
            <w:tcW w:w="26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40" w:type="dxa"/>
              <w:left w:w="100" w:type="dxa"/>
              <w:bottom w:w="40" w:type="dxa"/>
              <w:right w:w="100" w:type="dxa"/>
            </w:tcMar>
          </w:tcPr>
          <w:p w14:paraId="4A5A3EBF" w14:textId="77777777" w:rsidR="00DC6F55" w:rsidRPr="00DC6F55" w:rsidRDefault="00DC6F55" w:rsidP="00F24906">
            <w:pPr>
              <w:pStyle w:val="Betarp"/>
              <w:rPr>
                <w:rFonts w:ascii="Times New Roman" w:eastAsia="Yu Mincho" w:hAnsi="Times New Roman" w:cs="Times New Roman"/>
                <w:b/>
                <w:bCs/>
                <w:sz w:val="20"/>
                <w:szCs w:val="20"/>
              </w:rPr>
            </w:pPr>
            <w:r w:rsidRPr="00DC6F55">
              <w:rPr>
                <w:rFonts w:ascii="Times New Roman" w:eastAsia="Yu Mincho" w:hAnsi="Times New Roman" w:cs="Times New Roman"/>
                <w:b/>
                <w:bCs/>
                <w:color w:val="000000"/>
                <w:sz w:val="20"/>
                <w:szCs w:val="20"/>
              </w:rPr>
              <w:t>VPĮ 46 straipsnio 4 dalies 7 punkto b papunktis</w:t>
            </w:r>
          </w:p>
          <w:p w14:paraId="03261183" w14:textId="77777777" w:rsidR="00DC6F55" w:rsidRPr="00DC6F55" w:rsidRDefault="00DC6F55" w:rsidP="00F24906">
            <w:pPr>
              <w:pStyle w:val="Betarp"/>
              <w:rPr>
                <w:rFonts w:ascii="Times New Roman" w:eastAsia="Yu Mincho" w:hAnsi="Times New Roman" w:cs="Times New Roman"/>
                <w:sz w:val="20"/>
                <w:szCs w:val="20"/>
              </w:rPr>
            </w:pPr>
          </w:p>
          <w:p w14:paraId="667A862F" w14:textId="77777777" w:rsidR="00DC6F55" w:rsidRPr="00DC6F55" w:rsidRDefault="00DC6F55" w:rsidP="00F24906">
            <w:pPr>
              <w:pStyle w:val="Betarp"/>
              <w:rPr>
                <w:rFonts w:ascii="Times New Roman" w:eastAsia="Yu Mincho" w:hAnsi="Times New Roman" w:cs="Times New Roman"/>
                <w:sz w:val="20"/>
                <w:szCs w:val="20"/>
              </w:rPr>
            </w:pPr>
            <w:r w:rsidRPr="00DC6F55">
              <w:rPr>
                <w:rFonts w:ascii="Times New Roman" w:eastAsia="Yu Mincho" w:hAnsi="Times New Roman" w:cs="Times New Roman"/>
                <w:color w:val="000000"/>
                <w:sz w:val="20"/>
                <w:szCs w:val="20"/>
              </w:rPr>
              <w:t>EBVPD III dalies C11 punktas</w:t>
            </w:r>
          </w:p>
        </w:tc>
        <w:tc>
          <w:tcPr>
            <w:tcW w:w="68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40" w:type="dxa"/>
              <w:left w:w="100" w:type="dxa"/>
              <w:bottom w:w="40" w:type="dxa"/>
              <w:right w:w="100" w:type="dxa"/>
            </w:tcMar>
          </w:tcPr>
          <w:p w14:paraId="057AB0BE" w14:textId="77777777" w:rsidR="00DC6F55" w:rsidRPr="00DC6F55" w:rsidRDefault="00DC6F55" w:rsidP="00F24906">
            <w:pPr>
              <w:pStyle w:val="Betarp"/>
              <w:jc w:val="both"/>
              <w:rPr>
                <w:rFonts w:ascii="Times New Roman" w:hAnsi="Times New Roman" w:cs="Times New Roman"/>
                <w:sz w:val="20"/>
                <w:szCs w:val="20"/>
              </w:rPr>
            </w:pPr>
            <w:r w:rsidRPr="00DC6F55">
              <w:rPr>
                <w:rFonts w:ascii="Times New Roman" w:hAnsi="Times New Roman" w:cs="Times New Roman"/>
                <w:color w:val="000000"/>
                <w:sz w:val="20"/>
                <w:szCs w:val="20"/>
              </w:rPr>
              <w:t>Iš Lietuvoje įsteigtų subjektų įrodančių dokumentų nereikalaujama. Užtenka pateikto EBVPD.</w:t>
            </w:r>
          </w:p>
          <w:p w14:paraId="4EDB1036" w14:textId="77777777" w:rsidR="00DC6F55" w:rsidRPr="00DC6F55" w:rsidRDefault="00DC6F55" w:rsidP="00F24906">
            <w:pPr>
              <w:pStyle w:val="Betarp"/>
              <w:jc w:val="both"/>
              <w:rPr>
                <w:rFonts w:ascii="Times New Roman" w:hAnsi="Times New Roman" w:cs="Times New Roman"/>
                <w:b/>
                <w:bCs/>
                <w:iCs/>
                <w:sz w:val="20"/>
                <w:szCs w:val="20"/>
              </w:rPr>
            </w:pPr>
          </w:p>
          <w:p w14:paraId="4509C162" w14:textId="77777777" w:rsidR="00DC6F55" w:rsidRPr="00DC6F55" w:rsidRDefault="00DC6F55" w:rsidP="00F24906">
            <w:pPr>
              <w:pStyle w:val="Betarp"/>
              <w:jc w:val="both"/>
              <w:rPr>
                <w:rFonts w:ascii="Times New Roman" w:hAnsi="Times New Roman" w:cs="Times New Roman"/>
                <w:b/>
                <w:bCs/>
                <w:sz w:val="20"/>
                <w:szCs w:val="20"/>
              </w:rPr>
            </w:pPr>
            <w:r w:rsidRPr="00DC6F55">
              <w:rPr>
                <w:rFonts w:ascii="Times New Roman" w:hAnsi="Times New Roman" w:cs="Times New Roman"/>
                <w:color w:val="000000"/>
                <w:sz w:val="20"/>
                <w:szCs w:val="20"/>
              </w:rPr>
              <w:t>Priimant sprendimus dėl tiekėjo pašalinimo iš pirkimo procedūros šiame punkte nurodytu pašalinimo pagrindu, be kita ko, atsižvelgiama į</w:t>
            </w:r>
            <w:r w:rsidRPr="00DC6F55">
              <w:rPr>
                <w:rFonts w:ascii="Times New Roman" w:hAnsi="Times New Roman" w:cs="Times New Roman"/>
                <w:b/>
                <w:bCs/>
                <w:color w:val="000000"/>
                <w:sz w:val="20"/>
                <w:szCs w:val="20"/>
              </w:rPr>
              <w:t xml:space="preserve"> </w:t>
            </w:r>
            <w:r w:rsidRPr="00DC6F55">
              <w:rPr>
                <w:rFonts w:ascii="Times New Roman" w:hAnsi="Times New Roman" w:cs="Times New Roman"/>
                <w:color w:val="000000"/>
                <w:sz w:val="20"/>
                <w:szCs w:val="20"/>
              </w:rPr>
              <w:t xml:space="preserve">nacionalinėje duomenų bazėje adresu </w:t>
            </w:r>
            <w:hyperlink r:id="rId15">
              <w:r w:rsidRPr="00DC6F55">
                <w:rPr>
                  <w:rStyle w:val="Hipersaitas"/>
                  <w:rFonts w:ascii="Times New Roman" w:hAnsi="Times New Roman" w:cs="Times New Roman"/>
                  <w:sz w:val="20"/>
                  <w:szCs w:val="20"/>
                  <w:u w:val="single"/>
                </w:rPr>
                <w:t>https://www.vmi.lt/evmi/mokesciu-moketoju-informacija</w:t>
              </w:r>
            </w:hyperlink>
            <w:r w:rsidRPr="00DC6F55">
              <w:rPr>
                <w:rFonts w:ascii="Times New Roman" w:hAnsi="Times New Roman" w:cs="Times New Roman"/>
                <w:color w:val="000000"/>
                <w:sz w:val="20"/>
                <w:szCs w:val="20"/>
              </w:rPr>
              <w:t xml:space="preserve"> skelbiamą informaciją.</w:t>
            </w:r>
          </w:p>
        </w:tc>
      </w:tr>
      <w:tr w:rsidR="00DC6F55" w:rsidRPr="00DC6F55" w14:paraId="26BA039C" w14:textId="77777777" w:rsidTr="00DC6F55">
        <w:tc>
          <w:tcPr>
            <w:tcW w:w="6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40" w:type="dxa"/>
              <w:left w:w="100" w:type="dxa"/>
              <w:bottom w:w="40" w:type="dxa"/>
              <w:right w:w="100" w:type="dxa"/>
            </w:tcMar>
          </w:tcPr>
          <w:p w14:paraId="6F5568D8" w14:textId="77777777" w:rsidR="00DC6F55" w:rsidRPr="00DC6F55" w:rsidRDefault="00DC6F55" w:rsidP="00DC6F55">
            <w:pPr>
              <w:pStyle w:val="Betarp"/>
              <w:numPr>
                <w:ilvl w:val="0"/>
                <w:numId w:val="14"/>
              </w:numPr>
              <w:jc w:val="center"/>
              <w:rPr>
                <w:rFonts w:ascii="Times New Roman" w:hAnsi="Times New Roman" w:cs="Times New Roman"/>
                <w:sz w:val="20"/>
                <w:szCs w:val="20"/>
              </w:rPr>
            </w:pPr>
          </w:p>
        </w:tc>
        <w:tc>
          <w:tcPr>
            <w:tcW w:w="57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40" w:type="dxa"/>
              <w:left w:w="100" w:type="dxa"/>
              <w:bottom w:w="40" w:type="dxa"/>
              <w:right w:w="100" w:type="dxa"/>
            </w:tcMar>
          </w:tcPr>
          <w:p w14:paraId="3AA41AAF" w14:textId="77777777" w:rsidR="00DC6F55" w:rsidRPr="00DC6F55" w:rsidRDefault="00DC6F55" w:rsidP="00F24906">
            <w:pPr>
              <w:pStyle w:val="Betarp"/>
              <w:jc w:val="both"/>
              <w:rPr>
                <w:rFonts w:ascii="Times New Roman" w:hAnsi="Times New Roman" w:cs="Times New Roman"/>
                <w:sz w:val="20"/>
                <w:szCs w:val="20"/>
              </w:rPr>
            </w:pPr>
            <w:r w:rsidRPr="00DC6F55">
              <w:rPr>
                <w:rFonts w:ascii="Times New Roman" w:hAnsi="Times New Roman" w:cs="Times New Roman"/>
                <w:color w:val="000000"/>
                <w:sz w:val="20"/>
                <w:szCs w:val="20"/>
              </w:rPr>
              <w:t>Tiekėjas yra padaręs rimtą profesinį pažeidimą, dėl kurio perkančioji organizacija abejoja tiekėjo sąžiningumu,</w:t>
            </w:r>
            <w:r w:rsidRPr="00DC6F55">
              <w:rPr>
                <w:rFonts w:ascii="Times New Roman" w:eastAsia="Times New Roman" w:hAnsi="Times New Roman" w:cs="Times New Roman"/>
                <w:color w:val="000000"/>
                <w:sz w:val="20"/>
                <w:szCs w:val="20"/>
              </w:rPr>
              <w:t xml:space="preserve"> kai jis </w:t>
            </w:r>
            <w:r w:rsidRPr="00DC6F55">
              <w:rPr>
                <w:rFonts w:ascii="Times New Roman" w:hAnsi="Times New Roman" w:cs="Times New Roman"/>
                <w:color w:val="000000"/>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6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40" w:type="dxa"/>
              <w:left w:w="100" w:type="dxa"/>
              <w:bottom w:w="40" w:type="dxa"/>
              <w:right w:w="100" w:type="dxa"/>
            </w:tcMar>
          </w:tcPr>
          <w:p w14:paraId="44A07AEC" w14:textId="77777777" w:rsidR="00DC6F55" w:rsidRPr="00DC6F55" w:rsidRDefault="00DC6F55" w:rsidP="00F24906">
            <w:pPr>
              <w:pStyle w:val="Betarp"/>
              <w:rPr>
                <w:rFonts w:ascii="Times New Roman" w:eastAsia="Yu Mincho" w:hAnsi="Times New Roman" w:cs="Times New Roman"/>
                <w:b/>
                <w:bCs/>
                <w:sz w:val="20"/>
                <w:szCs w:val="20"/>
              </w:rPr>
            </w:pPr>
            <w:r w:rsidRPr="00DC6F55">
              <w:rPr>
                <w:rFonts w:ascii="Times New Roman" w:eastAsia="Yu Mincho" w:hAnsi="Times New Roman" w:cs="Times New Roman"/>
                <w:b/>
                <w:bCs/>
                <w:color w:val="000000"/>
                <w:sz w:val="20"/>
                <w:szCs w:val="20"/>
              </w:rPr>
              <w:t>VPĮ 46 straipsnio 4 dalies 7 punkto c papunktis</w:t>
            </w:r>
          </w:p>
          <w:p w14:paraId="5B989749" w14:textId="77777777" w:rsidR="00DC6F55" w:rsidRPr="00DC6F55" w:rsidRDefault="00DC6F55" w:rsidP="00F24906">
            <w:pPr>
              <w:pStyle w:val="Betarp"/>
              <w:rPr>
                <w:rFonts w:ascii="Times New Roman" w:eastAsia="Yu Mincho" w:hAnsi="Times New Roman" w:cs="Times New Roman"/>
                <w:sz w:val="20"/>
                <w:szCs w:val="20"/>
              </w:rPr>
            </w:pPr>
          </w:p>
          <w:p w14:paraId="07F0A669" w14:textId="77777777" w:rsidR="00DC6F55" w:rsidRPr="00DC6F55" w:rsidRDefault="00DC6F55" w:rsidP="00F24906">
            <w:pPr>
              <w:pStyle w:val="Betarp"/>
              <w:rPr>
                <w:rFonts w:ascii="Times New Roman" w:eastAsia="Yu Mincho" w:hAnsi="Times New Roman" w:cs="Times New Roman"/>
                <w:sz w:val="20"/>
                <w:szCs w:val="20"/>
              </w:rPr>
            </w:pPr>
            <w:r w:rsidRPr="00DC6F55">
              <w:rPr>
                <w:rFonts w:ascii="Times New Roman" w:eastAsia="Yu Mincho" w:hAnsi="Times New Roman" w:cs="Times New Roman"/>
                <w:color w:val="000000"/>
                <w:sz w:val="20"/>
                <w:szCs w:val="20"/>
              </w:rPr>
              <w:t>EBVPD III dalies C11 punktas</w:t>
            </w:r>
          </w:p>
        </w:tc>
        <w:tc>
          <w:tcPr>
            <w:tcW w:w="68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40" w:type="dxa"/>
              <w:left w:w="100" w:type="dxa"/>
              <w:bottom w:w="40" w:type="dxa"/>
              <w:right w:w="100" w:type="dxa"/>
            </w:tcMar>
          </w:tcPr>
          <w:p w14:paraId="362CCA49" w14:textId="77777777" w:rsidR="00DC6F55" w:rsidRPr="00DC6F55" w:rsidRDefault="00DC6F55" w:rsidP="00F24906">
            <w:pPr>
              <w:pStyle w:val="Betarp"/>
              <w:jc w:val="both"/>
              <w:rPr>
                <w:rFonts w:ascii="Times New Roman" w:hAnsi="Times New Roman" w:cs="Times New Roman"/>
                <w:sz w:val="20"/>
                <w:szCs w:val="20"/>
              </w:rPr>
            </w:pPr>
            <w:r w:rsidRPr="00DC6F55">
              <w:rPr>
                <w:rFonts w:ascii="Times New Roman" w:hAnsi="Times New Roman" w:cs="Times New Roman"/>
                <w:color w:val="000000"/>
                <w:sz w:val="20"/>
                <w:szCs w:val="20"/>
              </w:rPr>
              <w:t>Iš Lietuvoje įsteigtų subjektų įrodančių dokumentų nereikalaujama. Užtenka pateikto EBVPD.</w:t>
            </w:r>
          </w:p>
          <w:p w14:paraId="6F591893" w14:textId="77777777" w:rsidR="00DC6F55" w:rsidRPr="00DC6F55" w:rsidRDefault="00DC6F55" w:rsidP="00F24906">
            <w:pPr>
              <w:pStyle w:val="Betarp"/>
              <w:jc w:val="both"/>
              <w:rPr>
                <w:rFonts w:ascii="Times New Roman" w:hAnsi="Times New Roman" w:cs="Times New Roman"/>
                <w:bCs/>
                <w:iCs/>
                <w:sz w:val="20"/>
                <w:szCs w:val="20"/>
              </w:rPr>
            </w:pPr>
          </w:p>
          <w:p w14:paraId="4810B93C" w14:textId="77777777" w:rsidR="00DC6F55" w:rsidRPr="00DC6F55" w:rsidRDefault="00DC6F55" w:rsidP="00F24906">
            <w:pPr>
              <w:spacing w:after="0" w:line="240" w:lineRule="auto"/>
              <w:rPr>
                <w:rFonts w:ascii="Times New Roman" w:hAnsi="Times New Roman" w:cs="Times New Roman"/>
                <w:b/>
                <w:bCs/>
                <w:szCs w:val="20"/>
              </w:rPr>
            </w:pPr>
            <w:r w:rsidRPr="00DC6F55">
              <w:rPr>
                <w:rFonts w:ascii="Times New Roman" w:hAnsi="Times New Roman" w:cs="Times New Roman"/>
                <w:b/>
                <w:bCs/>
                <w:color w:val="000000"/>
                <w:szCs w:val="20"/>
              </w:rPr>
              <w:t xml:space="preserve">Priimant sprendimus dėl tiekėjo pašalinimo iš pirkimo procedūros šiame punkte nurodytu pašalinimo pagrindu, be kita ko, atsižvelgiama į nacionalinėje duomenų bazėje adresu: </w:t>
            </w:r>
          </w:p>
          <w:p w14:paraId="449F1A1F" w14:textId="77777777" w:rsidR="00DC6F55" w:rsidRPr="00DC6F55" w:rsidRDefault="00DC6F55" w:rsidP="00F24906">
            <w:pPr>
              <w:spacing w:after="0" w:line="240" w:lineRule="auto"/>
              <w:rPr>
                <w:rFonts w:ascii="Times New Roman" w:hAnsi="Times New Roman" w:cs="Times New Roman"/>
                <w:bCs/>
                <w:iCs/>
                <w:szCs w:val="20"/>
              </w:rPr>
            </w:pPr>
            <w:hyperlink r:id="rId16" w:history="1">
              <w:r w:rsidRPr="00DC6F55">
                <w:rPr>
                  <w:rStyle w:val="Hipersaitas"/>
                  <w:rFonts w:ascii="Times New Roman" w:hAnsi="Times New Roman" w:cs="Times New Roman"/>
                  <w:szCs w:val="20"/>
                  <w:u w:val="single"/>
                </w:rPr>
                <w:t>https://kt.gov.lt/lt/atviri-duomenys/diskvalifikavimas-is-viesuju-pirkimu</w:t>
              </w:r>
            </w:hyperlink>
            <w:r w:rsidRPr="00DC6F55">
              <w:rPr>
                <w:rFonts w:ascii="Times New Roman" w:hAnsi="Times New Roman" w:cs="Times New Roman"/>
                <w:color w:val="000000"/>
                <w:szCs w:val="20"/>
              </w:rPr>
              <w:t xml:space="preserve"> skelbiamą informaciją. </w:t>
            </w:r>
          </w:p>
        </w:tc>
      </w:tr>
      <w:tr w:rsidR="00DC6F55" w:rsidRPr="00DC6F55" w14:paraId="6844A653" w14:textId="77777777" w:rsidTr="00DC6F55">
        <w:tc>
          <w:tcPr>
            <w:tcW w:w="6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40" w:type="dxa"/>
              <w:left w:w="100" w:type="dxa"/>
              <w:bottom w:w="40" w:type="dxa"/>
              <w:right w:w="100" w:type="dxa"/>
            </w:tcMar>
          </w:tcPr>
          <w:p w14:paraId="4929442C" w14:textId="77777777" w:rsidR="00DC6F55" w:rsidRPr="00DC6F55" w:rsidRDefault="00DC6F55" w:rsidP="00DC6F55">
            <w:pPr>
              <w:pStyle w:val="Betarp"/>
              <w:numPr>
                <w:ilvl w:val="0"/>
                <w:numId w:val="14"/>
              </w:numPr>
              <w:jc w:val="center"/>
              <w:rPr>
                <w:rFonts w:ascii="Times New Roman" w:hAnsi="Times New Roman" w:cs="Times New Roman"/>
                <w:sz w:val="20"/>
                <w:szCs w:val="20"/>
              </w:rPr>
            </w:pPr>
          </w:p>
        </w:tc>
        <w:tc>
          <w:tcPr>
            <w:tcW w:w="57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40" w:type="dxa"/>
              <w:left w:w="100" w:type="dxa"/>
              <w:bottom w:w="40" w:type="dxa"/>
              <w:right w:w="100" w:type="dxa"/>
            </w:tcMar>
          </w:tcPr>
          <w:p w14:paraId="4F293748" w14:textId="77777777" w:rsidR="00DC6F55" w:rsidRPr="00DC6F55" w:rsidRDefault="00DC6F55" w:rsidP="00F24906">
            <w:pPr>
              <w:pStyle w:val="Betarp"/>
              <w:jc w:val="both"/>
              <w:rPr>
                <w:rFonts w:ascii="Times New Roman" w:hAnsi="Times New Roman" w:cs="Times New Roman"/>
                <w:sz w:val="20"/>
                <w:szCs w:val="20"/>
              </w:rPr>
            </w:pPr>
            <w:r w:rsidRPr="00DC6F55">
              <w:rPr>
                <w:rFonts w:ascii="Times New Roman" w:hAnsi="Times New Roman" w:cs="Times New Roman"/>
                <w:bCs/>
                <w:color w:val="000000"/>
                <w:sz w:val="20"/>
                <w:szCs w:val="20"/>
              </w:rPr>
              <w:t>Tiekėjas yra įsteigtas arba dalyvauja pirkime vietoj kito asmens, siekiant išvengti VPĮ 46 straipsnio 4 ir 6 dalyse nurodytų pašalinimo pagrindų taikymo.</w:t>
            </w:r>
          </w:p>
        </w:tc>
        <w:tc>
          <w:tcPr>
            <w:tcW w:w="26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40" w:type="dxa"/>
              <w:left w:w="100" w:type="dxa"/>
              <w:bottom w:w="40" w:type="dxa"/>
              <w:right w:w="100" w:type="dxa"/>
            </w:tcMar>
          </w:tcPr>
          <w:p w14:paraId="7B3AA330" w14:textId="77777777" w:rsidR="00DC6F55" w:rsidRPr="00DC6F55" w:rsidRDefault="00DC6F55" w:rsidP="00F24906">
            <w:pPr>
              <w:pStyle w:val="Betarp"/>
              <w:rPr>
                <w:rFonts w:ascii="Times New Roman" w:eastAsia="Yu Mincho" w:hAnsi="Times New Roman" w:cs="Times New Roman"/>
                <w:b/>
                <w:bCs/>
                <w:color w:val="0000FF"/>
                <w:sz w:val="20"/>
                <w:szCs w:val="20"/>
              </w:rPr>
            </w:pPr>
            <w:r w:rsidRPr="00DC6F55">
              <w:rPr>
                <w:rFonts w:ascii="Times New Roman" w:eastAsia="Yu Mincho" w:hAnsi="Times New Roman" w:cs="Times New Roman"/>
                <w:b/>
                <w:bCs/>
                <w:color w:val="000000"/>
                <w:sz w:val="20"/>
                <w:szCs w:val="20"/>
              </w:rPr>
              <w:t>VPĮ 46 straipsnio 7 dalis</w:t>
            </w:r>
          </w:p>
          <w:p w14:paraId="13936712" w14:textId="77777777" w:rsidR="00DC6F55" w:rsidRPr="00DC6F55" w:rsidRDefault="00DC6F55" w:rsidP="00F24906">
            <w:pPr>
              <w:pStyle w:val="Betarp"/>
              <w:rPr>
                <w:rFonts w:ascii="Times New Roman" w:eastAsia="Yu Mincho" w:hAnsi="Times New Roman" w:cs="Times New Roman"/>
                <w:b/>
                <w:bCs/>
                <w:color w:val="0000FF"/>
                <w:sz w:val="20"/>
                <w:szCs w:val="20"/>
              </w:rPr>
            </w:pPr>
          </w:p>
          <w:p w14:paraId="18E5D01E" w14:textId="77777777" w:rsidR="00DC6F55" w:rsidRPr="00DC6F55" w:rsidRDefault="00DC6F55" w:rsidP="00F24906">
            <w:pPr>
              <w:pStyle w:val="Betarp"/>
              <w:rPr>
                <w:rFonts w:ascii="Times New Roman" w:eastAsia="Yu Mincho" w:hAnsi="Times New Roman" w:cs="Times New Roman"/>
                <w:b/>
                <w:bCs/>
                <w:sz w:val="20"/>
                <w:szCs w:val="20"/>
              </w:rPr>
            </w:pPr>
            <w:r w:rsidRPr="00DC6F55">
              <w:rPr>
                <w:rFonts w:ascii="Times New Roman" w:hAnsi="Times New Roman" w:cs="Times New Roman"/>
                <w:color w:val="000000"/>
                <w:sz w:val="20"/>
                <w:szCs w:val="20"/>
              </w:rPr>
              <w:t>EBVPD III dalies D3 punktas</w:t>
            </w:r>
          </w:p>
        </w:tc>
        <w:tc>
          <w:tcPr>
            <w:tcW w:w="68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40" w:type="dxa"/>
              <w:left w:w="100" w:type="dxa"/>
              <w:bottom w:w="40" w:type="dxa"/>
              <w:right w:w="100" w:type="dxa"/>
            </w:tcMar>
          </w:tcPr>
          <w:p w14:paraId="436DD9AD" w14:textId="77777777" w:rsidR="00DC6F55" w:rsidRPr="00DC6F55" w:rsidRDefault="00DC6F55" w:rsidP="00F24906">
            <w:pPr>
              <w:pStyle w:val="Betarp"/>
              <w:jc w:val="both"/>
              <w:rPr>
                <w:rFonts w:ascii="Times New Roman" w:hAnsi="Times New Roman" w:cs="Times New Roman"/>
                <w:sz w:val="20"/>
                <w:szCs w:val="20"/>
              </w:rPr>
            </w:pPr>
            <w:r w:rsidRPr="00DC6F55">
              <w:rPr>
                <w:rFonts w:ascii="Times New Roman" w:hAnsi="Times New Roman" w:cs="Times New Roman"/>
                <w:color w:val="000000"/>
                <w:sz w:val="20"/>
                <w:szCs w:val="20"/>
              </w:rPr>
              <w:t>Iš Lietuvoje įsteigtų subjektų įrodančių dokumentų nereikalaujama, užtenka pateikto EBVPD.</w:t>
            </w:r>
          </w:p>
        </w:tc>
      </w:tr>
    </w:tbl>
    <w:p w14:paraId="2CADAE3F" w14:textId="77777777" w:rsidR="00DC6F55" w:rsidRPr="00DC6F55" w:rsidRDefault="00DC6F55" w:rsidP="00DC6F55">
      <w:pPr>
        <w:rPr>
          <w:rFonts w:ascii="Times New Roman" w:hAnsi="Times New Roman" w:cs="Times New Roman"/>
          <w:szCs w:val="20"/>
        </w:rPr>
      </w:pPr>
    </w:p>
    <w:p w14:paraId="3542BD40" w14:textId="32F9551A" w:rsidR="00595CEE" w:rsidRPr="00DC6F55" w:rsidRDefault="00595CEE" w:rsidP="00EF0E71">
      <w:pPr>
        <w:spacing w:after="40"/>
        <w:rPr>
          <w:rFonts w:ascii="Times New Roman" w:hAnsi="Times New Roman" w:cs="Times New Roman"/>
          <w:szCs w:val="20"/>
        </w:rPr>
      </w:pPr>
    </w:p>
    <w:sectPr w:rsidR="00595CEE" w:rsidRPr="00DC6F55" w:rsidSect="00034616">
      <w:pgSz w:w="16838" w:h="11906" w:orient="landscape"/>
      <w:pgMar w:top="737" w:right="737" w:bottom="737" w:left="73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099579" w14:textId="77777777" w:rsidR="00FF4C26" w:rsidRDefault="00FF4C26" w:rsidP="00DC6F55">
      <w:pPr>
        <w:spacing w:after="0" w:line="240" w:lineRule="auto"/>
      </w:pPr>
      <w:r>
        <w:separator/>
      </w:r>
    </w:p>
  </w:endnote>
  <w:endnote w:type="continuationSeparator" w:id="0">
    <w:p w14:paraId="496FBB3C" w14:textId="77777777" w:rsidR="00FF4C26" w:rsidRDefault="00FF4C26" w:rsidP="00DC6F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3929FE" w14:textId="77777777" w:rsidR="00FF4C26" w:rsidRDefault="00FF4C26" w:rsidP="00DC6F55">
      <w:pPr>
        <w:spacing w:after="0" w:line="240" w:lineRule="auto"/>
      </w:pPr>
      <w:r>
        <w:separator/>
      </w:r>
    </w:p>
  </w:footnote>
  <w:footnote w:type="continuationSeparator" w:id="0">
    <w:p w14:paraId="102517B9" w14:textId="77777777" w:rsidR="00FF4C26" w:rsidRDefault="00FF4C26" w:rsidP="00DC6F55">
      <w:pPr>
        <w:spacing w:after="0" w:line="240" w:lineRule="auto"/>
      </w:pPr>
      <w:r>
        <w:continuationSeparator/>
      </w:r>
    </w:p>
  </w:footnote>
  <w:footnote w:id="1">
    <w:p w14:paraId="1E02768A" w14:textId="77777777" w:rsidR="00DC6F55" w:rsidRPr="00DC6F55" w:rsidRDefault="00DC6F55" w:rsidP="00DC6F55">
      <w:pPr>
        <w:pStyle w:val="Puslapioinaostekstas"/>
        <w:jc w:val="both"/>
        <w:rPr>
          <w:rFonts w:ascii="Times New Roman" w:hAnsi="Times New Roman" w:cs="Times New Roman"/>
          <w:i/>
          <w:iCs/>
        </w:rPr>
      </w:pPr>
      <w:r w:rsidRPr="001620D3">
        <w:rPr>
          <w:rStyle w:val="Puslapioinaosnuoroda"/>
          <w:rFonts w:ascii="Arial" w:eastAsia="Yu Mincho" w:hAnsi="Arial" w:cs="Arial"/>
          <w:i/>
          <w:iCs/>
        </w:rPr>
        <w:footnoteRef/>
      </w:r>
      <w:r w:rsidRPr="001620D3">
        <w:rPr>
          <w:rFonts w:ascii="Arial" w:eastAsia="Yu Mincho" w:hAnsi="Arial" w:cs="Arial"/>
          <w:i/>
          <w:iCs/>
        </w:rPr>
        <w:t xml:space="preserve"> </w:t>
      </w:r>
      <w:r w:rsidRPr="00DC6F55">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F8A42D4" w14:textId="77777777" w:rsidR="00DC6F55" w:rsidRPr="00DC6F55" w:rsidRDefault="00DC6F55" w:rsidP="00DC6F55">
      <w:pPr>
        <w:pStyle w:val="Puslapioinaostekstas"/>
        <w:numPr>
          <w:ilvl w:val="0"/>
          <w:numId w:val="16"/>
        </w:numPr>
        <w:jc w:val="both"/>
        <w:rPr>
          <w:rFonts w:ascii="Times New Roman" w:eastAsia="Yu Mincho" w:hAnsi="Times New Roman" w:cs="Times New Roman"/>
          <w:i/>
          <w:iCs/>
        </w:rPr>
      </w:pPr>
      <w:r w:rsidRPr="00DC6F55">
        <w:rPr>
          <w:rFonts w:ascii="Times New Roman" w:eastAsia="Yu Mincho" w:hAnsi="Times New Roman" w:cs="Times New Roman"/>
          <w:i/>
          <w:iCs/>
        </w:rPr>
        <w:t xml:space="preserve">priesaikos deklaracija; </w:t>
      </w:r>
    </w:p>
    <w:p w14:paraId="5632AFC8" w14:textId="77777777" w:rsidR="00DC6F55" w:rsidRPr="00DC6F55" w:rsidRDefault="00DC6F55" w:rsidP="00DC6F55">
      <w:pPr>
        <w:pStyle w:val="Puslapioinaostekstas"/>
        <w:numPr>
          <w:ilvl w:val="0"/>
          <w:numId w:val="16"/>
        </w:numPr>
        <w:jc w:val="both"/>
        <w:rPr>
          <w:rFonts w:ascii="Times New Roman" w:eastAsia="Yu Mincho" w:hAnsi="Times New Roman" w:cs="Times New Roman"/>
        </w:rPr>
      </w:pPr>
      <w:r w:rsidRPr="00DC6F55">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718E73A7" w14:textId="77777777" w:rsidR="00DC6F55" w:rsidRPr="00DC6F55" w:rsidRDefault="00DC6F55" w:rsidP="00DC6F55">
      <w:pPr>
        <w:pStyle w:val="Puslapioinaostekstas"/>
        <w:jc w:val="both"/>
        <w:rPr>
          <w:rFonts w:ascii="Times New Roman" w:hAnsi="Times New Roman" w:cs="Times New Roman"/>
          <w:i/>
          <w:iCs/>
        </w:rPr>
      </w:pPr>
      <w:r w:rsidRPr="39658640">
        <w:rPr>
          <w:rStyle w:val="Puslapioinaosnuoroda"/>
          <w:rFonts w:ascii="Arial" w:eastAsia="Yu Mincho" w:hAnsi="Arial" w:cs="Arial"/>
        </w:rPr>
        <w:footnoteRef/>
      </w:r>
      <w:r w:rsidRPr="39658640">
        <w:rPr>
          <w:rFonts w:ascii="Arial" w:eastAsia="Yu Mincho" w:hAnsi="Arial" w:cs="Arial"/>
        </w:rPr>
        <w:t xml:space="preserve"> </w:t>
      </w:r>
      <w:r w:rsidRPr="00DC6F55">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0F7D25F" w14:textId="77777777" w:rsidR="00DC6F55" w:rsidRPr="00DC6F55" w:rsidRDefault="00DC6F55" w:rsidP="00DC6F55">
      <w:pPr>
        <w:pStyle w:val="Puslapioinaostekstas"/>
        <w:numPr>
          <w:ilvl w:val="0"/>
          <w:numId w:val="17"/>
        </w:numPr>
        <w:jc w:val="both"/>
        <w:rPr>
          <w:rFonts w:ascii="Times New Roman" w:eastAsia="Yu Mincho" w:hAnsi="Times New Roman" w:cs="Times New Roman"/>
          <w:i/>
          <w:iCs/>
        </w:rPr>
      </w:pPr>
      <w:r w:rsidRPr="00DC6F55">
        <w:rPr>
          <w:rFonts w:ascii="Times New Roman" w:eastAsia="Yu Mincho" w:hAnsi="Times New Roman" w:cs="Times New Roman"/>
          <w:i/>
          <w:iCs/>
        </w:rPr>
        <w:t xml:space="preserve">priesaikos deklaracija; </w:t>
      </w:r>
    </w:p>
    <w:p w14:paraId="3E4E2E00" w14:textId="77777777" w:rsidR="00DC6F55" w:rsidRPr="00DC6F55" w:rsidRDefault="00DC6F55" w:rsidP="00DC6F55">
      <w:pPr>
        <w:pStyle w:val="Puslapioinaostekstas"/>
        <w:numPr>
          <w:ilvl w:val="0"/>
          <w:numId w:val="17"/>
        </w:numPr>
        <w:jc w:val="both"/>
        <w:rPr>
          <w:rFonts w:ascii="Times New Roman" w:eastAsia="Yu Mincho" w:hAnsi="Times New Roman" w:cs="Times New Roman"/>
        </w:rPr>
      </w:pPr>
      <w:r w:rsidRPr="00DC6F55">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58478546" w14:textId="77777777" w:rsidR="00DC6F55" w:rsidRPr="00DC6F55" w:rsidRDefault="00DC6F55" w:rsidP="00DC6F55">
      <w:pPr>
        <w:pStyle w:val="Puslapioinaostekstas"/>
        <w:jc w:val="both"/>
        <w:rPr>
          <w:rFonts w:ascii="Times New Roman" w:hAnsi="Times New Roman" w:cs="Times New Roman"/>
          <w:i/>
          <w:iCs/>
        </w:rPr>
      </w:pPr>
      <w:r w:rsidRPr="39658640">
        <w:rPr>
          <w:rStyle w:val="Puslapioinaosnuoroda"/>
          <w:rFonts w:ascii="Arial" w:eastAsia="Yu Mincho" w:hAnsi="Arial" w:cs="Arial"/>
        </w:rPr>
        <w:footnoteRef/>
      </w:r>
      <w:r w:rsidRPr="39658640">
        <w:rPr>
          <w:rFonts w:ascii="Arial" w:eastAsia="Yu Mincho" w:hAnsi="Arial" w:cs="Arial"/>
        </w:rPr>
        <w:t xml:space="preserve"> </w:t>
      </w:r>
      <w:r w:rsidRPr="00DC6F55">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AD0BA7A" w14:textId="77777777" w:rsidR="00DC6F55" w:rsidRPr="00DC6F55" w:rsidRDefault="00DC6F55" w:rsidP="00DC6F55">
      <w:pPr>
        <w:pStyle w:val="Puslapioinaostekstas"/>
        <w:numPr>
          <w:ilvl w:val="0"/>
          <w:numId w:val="18"/>
        </w:numPr>
        <w:jc w:val="both"/>
        <w:rPr>
          <w:rFonts w:ascii="Times New Roman" w:eastAsia="Yu Mincho" w:hAnsi="Times New Roman" w:cs="Times New Roman"/>
          <w:i/>
          <w:iCs/>
        </w:rPr>
      </w:pPr>
      <w:r w:rsidRPr="00DC6F55">
        <w:rPr>
          <w:rFonts w:ascii="Times New Roman" w:eastAsia="Yu Mincho" w:hAnsi="Times New Roman" w:cs="Times New Roman"/>
          <w:i/>
          <w:iCs/>
        </w:rPr>
        <w:t xml:space="preserve">priesaikos deklaracija; </w:t>
      </w:r>
    </w:p>
    <w:p w14:paraId="448EB150" w14:textId="77777777" w:rsidR="00DC6F55" w:rsidRPr="00DC6F55" w:rsidRDefault="00DC6F55" w:rsidP="00DC6F55">
      <w:pPr>
        <w:pStyle w:val="Puslapioinaostekstas"/>
        <w:numPr>
          <w:ilvl w:val="0"/>
          <w:numId w:val="18"/>
        </w:numPr>
        <w:jc w:val="both"/>
        <w:rPr>
          <w:rFonts w:ascii="Times New Roman" w:eastAsia="Yu Mincho" w:hAnsi="Times New Roman" w:cs="Times New Roman"/>
        </w:rPr>
      </w:pPr>
      <w:r w:rsidRPr="00DC6F55">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Sraassunumeriais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Sraassunumeriais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Sraassuenkleliais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Sraassuenkleliais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Sraassunumeriais"/>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Sraassuenkleliais"/>
      <w:lvlText w:val=""/>
      <w:lvlJc w:val="left"/>
      <w:pPr>
        <w:tabs>
          <w:tab w:val="num" w:pos="360"/>
        </w:tabs>
        <w:ind w:left="360" w:hanging="360"/>
      </w:pPr>
      <w:rPr>
        <w:rFonts w:ascii="Symbol" w:hAnsi="Symbol" w:hint="default"/>
      </w:rPr>
    </w:lvl>
  </w:abstractNum>
  <w:abstractNum w:abstractNumId="9" w15:restartNumberingAfterBreak="0">
    <w:nsid w:val="022A3363"/>
    <w:multiLevelType w:val="hybridMultilevel"/>
    <w:tmpl w:val="69007AE0"/>
    <w:lvl w:ilvl="0" w:tplc="471A3A0C">
      <w:start w:val="1"/>
      <w:numFmt w:val="lowerLetter"/>
      <w:lvlText w:val="%1)"/>
      <w:lvlJc w:val="left"/>
      <w:pPr>
        <w:ind w:left="720" w:hanging="36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1" w15:restartNumberingAfterBreak="0">
    <w:nsid w:val="4BD747FB"/>
    <w:multiLevelType w:val="multilevel"/>
    <w:tmpl w:val="A9081732"/>
    <w:lvl w:ilvl="0">
      <w:start w:val="1"/>
      <w:numFmt w:val="decimal"/>
      <w:suff w:val="space"/>
      <w:lvlText w:val="%1."/>
      <w:lvlJc w:val="left"/>
      <w:pPr>
        <w:ind w:left="720" w:hanging="360"/>
      </w:pPr>
      <w:rPr>
        <w:rFonts w:hint="default"/>
      </w:rPr>
    </w:lvl>
    <w:lvl w:ilvl="1">
      <w:start w:val="1"/>
      <w:numFmt w:val="decimal"/>
      <w:isLgl/>
      <w:suff w:val="space"/>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2"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3" w15:restartNumberingAfterBreak="0">
    <w:nsid w:val="616F1D09"/>
    <w:multiLevelType w:val="hybridMultilevel"/>
    <w:tmpl w:val="B7F82B9C"/>
    <w:lvl w:ilvl="0" w:tplc="67EC2A2C">
      <w:start w:val="1"/>
      <w:numFmt w:val="lowerLetter"/>
      <w:lvlText w:val="%1)"/>
      <w:lvlJc w:val="left"/>
      <w:pPr>
        <w:ind w:left="720" w:hanging="36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5" w15:restartNumberingAfterBreak="0">
    <w:nsid w:val="6A547691"/>
    <w:multiLevelType w:val="hybridMultilevel"/>
    <w:tmpl w:val="66B22BCA"/>
    <w:lvl w:ilvl="0" w:tplc="4A38DDD2">
      <w:start w:val="1"/>
      <w:numFmt w:val="lowerLetter"/>
      <w:lvlText w:val="%1)"/>
      <w:lvlJc w:val="left"/>
      <w:pPr>
        <w:ind w:left="720" w:hanging="36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D505B75"/>
    <w:multiLevelType w:val="multilevel"/>
    <w:tmpl w:val="49906E1C"/>
    <w:lvl w:ilvl="0">
      <w:start w:val="1"/>
      <w:numFmt w:val="decimal"/>
      <w:suff w:val="space"/>
      <w:lvlText w:val="%1."/>
      <w:lvlJc w:val="left"/>
      <w:pPr>
        <w:ind w:left="0" w:firstLine="0"/>
      </w:pPr>
      <w:rPr>
        <w:rFonts w:ascii="Times New Roman" w:hAnsi="Times New Roman" w:cs="Times New Roman" w:hint="default"/>
        <w:b w:val="0"/>
        <w:bCs w:val="0"/>
        <w:i w:val="0"/>
        <w:iCs/>
        <w:color w:val="auto"/>
        <w:sz w:val="20"/>
        <w:szCs w:val="20"/>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7" w15:restartNumberingAfterBreak="0">
    <w:nsid w:val="7FA53501"/>
    <w:multiLevelType w:val="hybridMultilevel"/>
    <w:tmpl w:val="D0D0423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93513470">
    <w:abstractNumId w:val="8"/>
  </w:num>
  <w:num w:numId="2" w16cid:durableId="2085762687">
    <w:abstractNumId w:val="6"/>
  </w:num>
  <w:num w:numId="3" w16cid:durableId="789782013">
    <w:abstractNumId w:val="5"/>
  </w:num>
  <w:num w:numId="4" w16cid:durableId="1478381480">
    <w:abstractNumId w:val="4"/>
  </w:num>
  <w:num w:numId="5" w16cid:durableId="2009861385">
    <w:abstractNumId w:val="7"/>
  </w:num>
  <w:num w:numId="6" w16cid:durableId="279849035">
    <w:abstractNumId w:val="3"/>
  </w:num>
  <w:num w:numId="7" w16cid:durableId="1103233315">
    <w:abstractNumId w:val="2"/>
  </w:num>
  <w:num w:numId="8" w16cid:durableId="2074962189">
    <w:abstractNumId w:val="1"/>
  </w:num>
  <w:num w:numId="9" w16cid:durableId="1310859717">
    <w:abstractNumId w:val="0"/>
  </w:num>
  <w:num w:numId="10" w16cid:durableId="1880319378">
    <w:abstractNumId w:val="17"/>
  </w:num>
  <w:num w:numId="11" w16cid:durableId="1516917841">
    <w:abstractNumId w:val="10"/>
  </w:num>
  <w:num w:numId="12" w16cid:durableId="2105684055">
    <w:abstractNumId w:val="14"/>
  </w:num>
  <w:num w:numId="13" w16cid:durableId="371005059">
    <w:abstractNumId w:val="12"/>
  </w:num>
  <w:num w:numId="14" w16cid:durableId="1789858266">
    <w:abstractNumId w:val="16"/>
  </w:num>
  <w:num w:numId="15" w16cid:durableId="1884630571">
    <w:abstractNumId w:val="11"/>
  </w:num>
  <w:num w:numId="16" w16cid:durableId="494614562">
    <w:abstractNumId w:val="13"/>
  </w:num>
  <w:num w:numId="17" w16cid:durableId="1473055655">
    <w:abstractNumId w:val="15"/>
  </w:num>
  <w:num w:numId="18" w16cid:durableId="51053235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13784"/>
    <w:rsid w:val="00034616"/>
    <w:rsid w:val="0006063C"/>
    <w:rsid w:val="0015074B"/>
    <w:rsid w:val="0029639D"/>
    <w:rsid w:val="00317565"/>
    <w:rsid w:val="00326F90"/>
    <w:rsid w:val="003503C1"/>
    <w:rsid w:val="00595CEE"/>
    <w:rsid w:val="007B32EC"/>
    <w:rsid w:val="007F1A8E"/>
    <w:rsid w:val="00AA1D8D"/>
    <w:rsid w:val="00B47730"/>
    <w:rsid w:val="00BC64C4"/>
    <w:rsid w:val="00CB0664"/>
    <w:rsid w:val="00DC6F55"/>
    <w:rsid w:val="00EF0E71"/>
    <w:rsid w:val="00F77B81"/>
    <w:rsid w:val="00FC693F"/>
    <w:rsid w:val="00FF4C2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0A22EE4"/>
  <w14:defaultImageDpi w14:val="300"/>
  <w15:docId w15:val="{A18DF2CF-9A47-4E2D-A916-495817428D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C693F"/>
    <w:rPr>
      <w:rFonts w:ascii="Arial" w:hAnsi="Arial"/>
      <w:sz w:val="20"/>
    </w:rPr>
  </w:style>
  <w:style w:type="paragraph" w:styleId="Antrat1">
    <w:name w:val="heading 1"/>
    <w:basedOn w:val="prastasis"/>
    <w:next w:val="prastasis"/>
    <w:link w:val="Antrat1Diagrama"/>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Antrat2">
    <w:name w:val="heading 2"/>
    <w:basedOn w:val="prastasis"/>
    <w:next w:val="prastasis"/>
    <w:link w:val="Antrat2Diagrama"/>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Antrat3">
    <w:name w:val="heading 3"/>
    <w:basedOn w:val="prastasis"/>
    <w:next w:val="prastasis"/>
    <w:link w:val="Antrat3Diagrama"/>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Antrat4">
    <w:name w:val="heading 4"/>
    <w:basedOn w:val="prastasis"/>
    <w:next w:val="prastasis"/>
    <w:link w:val="Antrat4Diagrama"/>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Antrat5">
    <w:name w:val="heading 5"/>
    <w:basedOn w:val="prastasis"/>
    <w:next w:val="prastasis"/>
    <w:link w:val="Antrat5Diagrama"/>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Antrat6">
    <w:name w:val="heading 6"/>
    <w:basedOn w:val="prastasis"/>
    <w:next w:val="prastasis"/>
    <w:link w:val="Antrat6Diagrama"/>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Antrat7">
    <w:name w:val="heading 7"/>
    <w:basedOn w:val="prastasis"/>
    <w:next w:val="prastasis"/>
    <w:link w:val="Antrat7Diagrama"/>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Antrat8">
    <w:name w:val="heading 8"/>
    <w:basedOn w:val="prastasis"/>
    <w:next w:val="prastasis"/>
    <w:link w:val="Antrat8Diagrama"/>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Cs w:val="20"/>
    </w:rPr>
  </w:style>
  <w:style w:type="paragraph" w:styleId="Antrat9">
    <w:name w:val="heading 9"/>
    <w:basedOn w:val="prastasis"/>
    <w:next w:val="prastasis"/>
    <w:link w:val="Antrat9Diagrama"/>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618BF"/>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E618BF"/>
  </w:style>
  <w:style w:type="paragraph" w:styleId="Porat">
    <w:name w:val="footer"/>
    <w:basedOn w:val="prastasis"/>
    <w:link w:val="PoratDiagrama"/>
    <w:uiPriority w:val="99"/>
    <w:unhideWhenUsed/>
    <w:rsid w:val="00E618BF"/>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E618BF"/>
  </w:style>
  <w:style w:type="paragraph" w:styleId="Betarp">
    <w:name w:val="No Spacing"/>
    <w:link w:val="BetarpDiagrama"/>
    <w:uiPriority w:val="1"/>
    <w:qFormat/>
    <w:rsid w:val="00FC693F"/>
    <w:pPr>
      <w:spacing w:after="0" w:line="240" w:lineRule="auto"/>
    </w:pPr>
  </w:style>
  <w:style w:type="character" w:customStyle="1" w:styleId="Antrat1Diagrama">
    <w:name w:val="Antraštė 1 Diagrama"/>
    <w:basedOn w:val="Numatytasispastraiposriftas"/>
    <w:link w:val="Antrat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Antrat2Diagrama">
    <w:name w:val="Antraštė 2 Diagrama"/>
    <w:basedOn w:val="Numatytasispastraiposriftas"/>
    <w:link w:val="Antrat2"/>
    <w:uiPriority w:val="9"/>
    <w:rsid w:val="00FC693F"/>
    <w:rPr>
      <w:rFonts w:asciiTheme="majorHAnsi" w:eastAsiaTheme="majorEastAsia" w:hAnsiTheme="majorHAnsi" w:cstheme="majorBidi"/>
      <w:b/>
      <w:bCs/>
      <w:color w:val="4F81BD" w:themeColor="accent1"/>
      <w:sz w:val="26"/>
      <w:szCs w:val="26"/>
    </w:rPr>
  </w:style>
  <w:style w:type="character" w:customStyle="1" w:styleId="Antrat3Diagrama">
    <w:name w:val="Antraštė 3 Diagrama"/>
    <w:basedOn w:val="Numatytasispastraiposriftas"/>
    <w:link w:val="Antrat3"/>
    <w:uiPriority w:val="9"/>
    <w:rsid w:val="00FC693F"/>
    <w:rPr>
      <w:rFonts w:asciiTheme="majorHAnsi" w:eastAsiaTheme="majorEastAsia" w:hAnsiTheme="majorHAnsi" w:cstheme="majorBidi"/>
      <w:b/>
      <w:bCs/>
      <w:color w:val="4F81BD" w:themeColor="accent1"/>
    </w:rPr>
  </w:style>
  <w:style w:type="paragraph" w:styleId="Pavadinimas">
    <w:name w:val="Title"/>
    <w:basedOn w:val="prastasis"/>
    <w:next w:val="prastasis"/>
    <w:link w:val="PavadinimasDiagrama"/>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PavadinimasDiagrama">
    <w:name w:val="Pavadinimas Diagrama"/>
    <w:basedOn w:val="Numatytasispastraiposriftas"/>
    <w:link w:val="Pavadinimas"/>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Paantrat">
    <w:name w:val="Subtitle"/>
    <w:basedOn w:val="prastasis"/>
    <w:next w:val="prastasis"/>
    <w:link w:val="PaantratDiagrama"/>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PaantratDiagrama">
    <w:name w:val="Paantraštė Diagrama"/>
    <w:basedOn w:val="Numatytasispastraiposriftas"/>
    <w:link w:val="Paantrat"/>
    <w:uiPriority w:val="11"/>
    <w:rsid w:val="00FC693F"/>
    <w:rPr>
      <w:rFonts w:asciiTheme="majorHAnsi" w:eastAsiaTheme="majorEastAsia" w:hAnsiTheme="majorHAnsi" w:cstheme="majorBidi"/>
      <w:i/>
      <w:iCs/>
      <w:color w:val="4F81BD" w:themeColor="accent1"/>
      <w:spacing w:val="15"/>
      <w:sz w:val="24"/>
      <w:szCs w:val="24"/>
    </w:rPr>
  </w:style>
  <w:style w:type="paragraph" w:styleId="Sraopastraipa">
    <w:name w:val="List Paragraph"/>
    <w:basedOn w:val="prastasis"/>
    <w:uiPriority w:val="34"/>
    <w:qFormat/>
    <w:rsid w:val="00FC693F"/>
    <w:pPr>
      <w:ind w:left="720"/>
      <w:contextualSpacing/>
    </w:pPr>
  </w:style>
  <w:style w:type="paragraph" w:styleId="Pagrindinistekstas">
    <w:name w:val="Body Text"/>
    <w:basedOn w:val="prastasis"/>
    <w:link w:val="PagrindinistekstasDiagrama"/>
    <w:uiPriority w:val="99"/>
    <w:unhideWhenUsed/>
    <w:rsid w:val="00AA1D8D"/>
    <w:pPr>
      <w:spacing w:after="120"/>
    </w:pPr>
  </w:style>
  <w:style w:type="character" w:customStyle="1" w:styleId="PagrindinistekstasDiagrama">
    <w:name w:val="Pagrindinis tekstas Diagrama"/>
    <w:basedOn w:val="Numatytasispastraiposriftas"/>
    <w:link w:val="Pagrindinistekstas"/>
    <w:uiPriority w:val="99"/>
    <w:rsid w:val="00AA1D8D"/>
  </w:style>
  <w:style w:type="paragraph" w:styleId="Pagrindinistekstas2">
    <w:name w:val="Body Text 2"/>
    <w:basedOn w:val="prastasis"/>
    <w:link w:val="Pagrindinistekstas2Diagrama"/>
    <w:uiPriority w:val="99"/>
    <w:unhideWhenUsed/>
    <w:rsid w:val="00AA1D8D"/>
    <w:pPr>
      <w:spacing w:after="120" w:line="480" w:lineRule="auto"/>
    </w:pPr>
  </w:style>
  <w:style w:type="character" w:customStyle="1" w:styleId="Pagrindinistekstas2Diagrama">
    <w:name w:val="Pagrindinis tekstas 2 Diagrama"/>
    <w:basedOn w:val="Numatytasispastraiposriftas"/>
    <w:link w:val="Pagrindinistekstas2"/>
    <w:uiPriority w:val="99"/>
    <w:rsid w:val="00AA1D8D"/>
  </w:style>
  <w:style w:type="paragraph" w:styleId="Pagrindinistekstas3">
    <w:name w:val="Body Text 3"/>
    <w:basedOn w:val="prastasis"/>
    <w:link w:val="Pagrindinistekstas3Diagrama"/>
    <w:uiPriority w:val="99"/>
    <w:unhideWhenUsed/>
    <w:rsid w:val="00AA1D8D"/>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AA1D8D"/>
    <w:rPr>
      <w:sz w:val="16"/>
      <w:szCs w:val="16"/>
    </w:rPr>
  </w:style>
  <w:style w:type="paragraph" w:styleId="Sraas">
    <w:name w:val="List"/>
    <w:basedOn w:val="prastasis"/>
    <w:uiPriority w:val="99"/>
    <w:unhideWhenUsed/>
    <w:rsid w:val="00AA1D8D"/>
    <w:pPr>
      <w:ind w:left="360" w:hanging="360"/>
      <w:contextualSpacing/>
    </w:pPr>
  </w:style>
  <w:style w:type="paragraph" w:styleId="Sraas2">
    <w:name w:val="List 2"/>
    <w:basedOn w:val="prastasis"/>
    <w:uiPriority w:val="99"/>
    <w:unhideWhenUsed/>
    <w:rsid w:val="00326F90"/>
    <w:pPr>
      <w:ind w:left="720" w:hanging="360"/>
      <w:contextualSpacing/>
    </w:pPr>
  </w:style>
  <w:style w:type="paragraph" w:styleId="Sraas3">
    <w:name w:val="List 3"/>
    <w:basedOn w:val="prastasis"/>
    <w:uiPriority w:val="99"/>
    <w:unhideWhenUsed/>
    <w:rsid w:val="00326F90"/>
    <w:pPr>
      <w:ind w:left="1080" w:hanging="360"/>
      <w:contextualSpacing/>
    </w:pPr>
  </w:style>
  <w:style w:type="paragraph" w:styleId="Sraassuenkleliais">
    <w:name w:val="List Bullet"/>
    <w:basedOn w:val="prastasis"/>
    <w:uiPriority w:val="99"/>
    <w:unhideWhenUsed/>
    <w:rsid w:val="00326F90"/>
    <w:pPr>
      <w:numPr>
        <w:numId w:val="1"/>
      </w:numPr>
      <w:contextualSpacing/>
    </w:pPr>
  </w:style>
  <w:style w:type="paragraph" w:styleId="Sraassuenkleliais2">
    <w:name w:val="List Bullet 2"/>
    <w:basedOn w:val="prastasis"/>
    <w:uiPriority w:val="99"/>
    <w:unhideWhenUsed/>
    <w:rsid w:val="00326F90"/>
    <w:pPr>
      <w:numPr>
        <w:numId w:val="2"/>
      </w:numPr>
      <w:contextualSpacing/>
    </w:pPr>
  </w:style>
  <w:style w:type="paragraph" w:styleId="Sraassuenkleliais3">
    <w:name w:val="List Bullet 3"/>
    <w:basedOn w:val="prastasis"/>
    <w:uiPriority w:val="99"/>
    <w:unhideWhenUsed/>
    <w:rsid w:val="00326F90"/>
    <w:pPr>
      <w:numPr>
        <w:numId w:val="3"/>
      </w:numPr>
      <w:contextualSpacing/>
    </w:pPr>
  </w:style>
  <w:style w:type="paragraph" w:styleId="Sraassunumeriais">
    <w:name w:val="List Number"/>
    <w:basedOn w:val="prastasis"/>
    <w:uiPriority w:val="99"/>
    <w:unhideWhenUsed/>
    <w:rsid w:val="00326F90"/>
    <w:pPr>
      <w:numPr>
        <w:numId w:val="5"/>
      </w:numPr>
      <w:contextualSpacing/>
    </w:pPr>
  </w:style>
  <w:style w:type="paragraph" w:styleId="Sraassunumeriais2">
    <w:name w:val="List Number 2"/>
    <w:basedOn w:val="prastasis"/>
    <w:uiPriority w:val="99"/>
    <w:unhideWhenUsed/>
    <w:rsid w:val="0029639D"/>
    <w:pPr>
      <w:numPr>
        <w:numId w:val="6"/>
      </w:numPr>
      <w:contextualSpacing/>
    </w:pPr>
  </w:style>
  <w:style w:type="paragraph" w:styleId="Sraassunumeriais3">
    <w:name w:val="List Number 3"/>
    <w:basedOn w:val="prastasis"/>
    <w:uiPriority w:val="99"/>
    <w:unhideWhenUsed/>
    <w:rsid w:val="0029639D"/>
    <w:pPr>
      <w:numPr>
        <w:numId w:val="7"/>
      </w:numPr>
      <w:contextualSpacing/>
    </w:pPr>
  </w:style>
  <w:style w:type="paragraph" w:styleId="Sraotsinys">
    <w:name w:val="List Continue"/>
    <w:basedOn w:val="prastasis"/>
    <w:uiPriority w:val="99"/>
    <w:unhideWhenUsed/>
    <w:rsid w:val="0029639D"/>
    <w:pPr>
      <w:spacing w:after="120"/>
      <w:ind w:left="360"/>
      <w:contextualSpacing/>
    </w:pPr>
  </w:style>
  <w:style w:type="paragraph" w:styleId="Sraotsinys2">
    <w:name w:val="List Continue 2"/>
    <w:basedOn w:val="prastasis"/>
    <w:uiPriority w:val="99"/>
    <w:unhideWhenUsed/>
    <w:rsid w:val="0029639D"/>
    <w:pPr>
      <w:spacing w:after="120"/>
      <w:ind w:left="720"/>
      <w:contextualSpacing/>
    </w:pPr>
  </w:style>
  <w:style w:type="paragraph" w:styleId="Sraotsinys3">
    <w:name w:val="List Continue 3"/>
    <w:basedOn w:val="prastasis"/>
    <w:uiPriority w:val="99"/>
    <w:unhideWhenUsed/>
    <w:rsid w:val="0029639D"/>
    <w:pPr>
      <w:spacing w:after="120"/>
      <w:ind w:left="1080"/>
      <w:contextualSpacing/>
    </w:pPr>
  </w:style>
  <w:style w:type="paragraph" w:styleId="Makrokomandostekstas">
    <w:name w:val="macro"/>
    <w:link w:val="MakrokomandostekstasDiagrama"/>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krokomandostekstasDiagrama">
    <w:name w:val="Makrokomandos tekstas Diagrama"/>
    <w:basedOn w:val="Numatytasispastraiposriftas"/>
    <w:link w:val="Makrokomandostekstas"/>
    <w:uiPriority w:val="99"/>
    <w:rsid w:val="0029639D"/>
    <w:rPr>
      <w:rFonts w:ascii="Courier" w:hAnsi="Courier"/>
      <w:sz w:val="20"/>
      <w:szCs w:val="20"/>
    </w:rPr>
  </w:style>
  <w:style w:type="paragraph" w:styleId="Citata">
    <w:name w:val="Quote"/>
    <w:basedOn w:val="prastasis"/>
    <w:next w:val="prastasis"/>
    <w:link w:val="CitataDiagrama"/>
    <w:uiPriority w:val="29"/>
    <w:qFormat/>
    <w:rsid w:val="00FC693F"/>
    <w:rPr>
      <w:i/>
      <w:iCs/>
      <w:color w:val="000000" w:themeColor="text1"/>
    </w:rPr>
  </w:style>
  <w:style w:type="character" w:customStyle="1" w:styleId="CitataDiagrama">
    <w:name w:val="Citata Diagrama"/>
    <w:basedOn w:val="Numatytasispastraiposriftas"/>
    <w:link w:val="Citata"/>
    <w:uiPriority w:val="29"/>
    <w:rsid w:val="00FC693F"/>
    <w:rPr>
      <w:i/>
      <w:iCs/>
      <w:color w:val="000000" w:themeColor="text1"/>
    </w:rPr>
  </w:style>
  <w:style w:type="character" w:customStyle="1" w:styleId="Antrat4Diagrama">
    <w:name w:val="Antraštė 4 Diagrama"/>
    <w:basedOn w:val="Numatytasispastraiposriftas"/>
    <w:link w:val="Antrat4"/>
    <w:uiPriority w:val="9"/>
    <w:semiHidden/>
    <w:rsid w:val="00FC693F"/>
    <w:rPr>
      <w:rFonts w:asciiTheme="majorHAnsi" w:eastAsiaTheme="majorEastAsia" w:hAnsiTheme="majorHAnsi" w:cstheme="majorBidi"/>
      <w:b/>
      <w:bCs/>
      <w:i/>
      <w:iCs/>
      <w:color w:val="4F81BD" w:themeColor="accent1"/>
    </w:rPr>
  </w:style>
  <w:style w:type="character" w:customStyle="1" w:styleId="Antrat5Diagrama">
    <w:name w:val="Antraštė 5 Diagrama"/>
    <w:basedOn w:val="Numatytasispastraiposriftas"/>
    <w:link w:val="Antrat5"/>
    <w:uiPriority w:val="9"/>
    <w:semiHidden/>
    <w:rsid w:val="00FC693F"/>
    <w:rPr>
      <w:rFonts w:asciiTheme="majorHAnsi" w:eastAsiaTheme="majorEastAsia" w:hAnsiTheme="majorHAnsi" w:cstheme="majorBidi"/>
      <w:color w:val="243F60" w:themeColor="accent1" w:themeShade="7F"/>
    </w:rPr>
  </w:style>
  <w:style w:type="character" w:customStyle="1" w:styleId="Antrat6Diagrama">
    <w:name w:val="Antraštė 6 Diagrama"/>
    <w:basedOn w:val="Numatytasispastraiposriftas"/>
    <w:link w:val="Antrat6"/>
    <w:uiPriority w:val="9"/>
    <w:semiHidden/>
    <w:rsid w:val="00FC693F"/>
    <w:rPr>
      <w:rFonts w:asciiTheme="majorHAnsi" w:eastAsiaTheme="majorEastAsia" w:hAnsiTheme="majorHAnsi" w:cstheme="majorBidi"/>
      <w:i/>
      <w:iCs/>
      <w:color w:val="243F60" w:themeColor="accent1" w:themeShade="7F"/>
    </w:rPr>
  </w:style>
  <w:style w:type="character" w:customStyle="1" w:styleId="Antrat7Diagrama">
    <w:name w:val="Antraštė 7 Diagrama"/>
    <w:basedOn w:val="Numatytasispastraiposriftas"/>
    <w:link w:val="Antrat7"/>
    <w:uiPriority w:val="9"/>
    <w:semiHidden/>
    <w:rsid w:val="00FC693F"/>
    <w:rPr>
      <w:rFonts w:asciiTheme="majorHAnsi" w:eastAsiaTheme="majorEastAsia" w:hAnsiTheme="majorHAnsi" w:cstheme="majorBidi"/>
      <w:i/>
      <w:iCs/>
      <w:color w:val="404040" w:themeColor="text1" w:themeTint="BF"/>
    </w:rPr>
  </w:style>
  <w:style w:type="character" w:customStyle="1" w:styleId="Antrat8Diagrama">
    <w:name w:val="Antraštė 8 Diagrama"/>
    <w:basedOn w:val="Numatytasispastraiposriftas"/>
    <w:link w:val="Antrat8"/>
    <w:uiPriority w:val="9"/>
    <w:semiHidden/>
    <w:rsid w:val="00FC693F"/>
    <w:rPr>
      <w:rFonts w:asciiTheme="majorHAnsi" w:eastAsiaTheme="majorEastAsia" w:hAnsiTheme="majorHAnsi" w:cstheme="majorBidi"/>
      <w:color w:val="4F81BD" w:themeColor="accent1"/>
      <w:sz w:val="20"/>
      <w:szCs w:val="20"/>
    </w:rPr>
  </w:style>
  <w:style w:type="character" w:customStyle="1" w:styleId="Antrat9Diagrama">
    <w:name w:val="Antraštė 9 Diagrama"/>
    <w:basedOn w:val="Numatytasispastraiposriftas"/>
    <w:link w:val="Antrat9"/>
    <w:uiPriority w:val="9"/>
    <w:semiHidden/>
    <w:rsid w:val="00FC693F"/>
    <w:rPr>
      <w:rFonts w:asciiTheme="majorHAnsi" w:eastAsiaTheme="majorEastAsia" w:hAnsiTheme="majorHAnsi" w:cstheme="majorBidi"/>
      <w:i/>
      <w:iCs/>
      <w:color w:val="404040" w:themeColor="text1" w:themeTint="BF"/>
      <w:sz w:val="20"/>
      <w:szCs w:val="20"/>
    </w:rPr>
  </w:style>
  <w:style w:type="paragraph" w:styleId="Antrat">
    <w:name w:val="caption"/>
    <w:basedOn w:val="prastasis"/>
    <w:next w:val="prastasis"/>
    <w:uiPriority w:val="35"/>
    <w:semiHidden/>
    <w:unhideWhenUsed/>
    <w:qFormat/>
    <w:rsid w:val="00FC693F"/>
    <w:pPr>
      <w:spacing w:line="240" w:lineRule="auto"/>
    </w:pPr>
    <w:rPr>
      <w:b/>
      <w:bCs/>
      <w:color w:val="4F81BD" w:themeColor="accent1"/>
      <w:sz w:val="18"/>
      <w:szCs w:val="18"/>
    </w:rPr>
  </w:style>
  <w:style w:type="character" w:styleId="Grietas">
    <w:name w:val="Strong"/>
    <w:basedOn w:val="Numatytasispastraiposriftas"/>
    <w:uiPriority w:val="22"/>
    <w:qFormat/>
    <w:rsid w:val="00FC693F"/>
    <w:rPr>
      <w:b/>
      <w:bCs/>
    </w:rPr>
  </w:style>
  <w:style w:type="character" w:styleId="Emfaz">
    <w:name w:val="Emphasis"/>
    <w:basedOn w:val="Numatytasispastraiposriftas"/>
    <w:uiPriority w:val="20"/>
    <w:qFormat/>
    <w:rsid w:val="00FC693F"/>
    <w:rPr>
      <w:i/>
      <w:iCs/>
    </w:rPr>
  </w:style>
  <w:style w:type="paragraph" w:styleId="Iskirtacitata">
    <w:name w:val="Intense Quote"/>
    <w:basedOn w:val="prastasis"/>
    <w:next w:val="prastasis"/>
    <w:link w:val="IskirtacitataDiagrama"/>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skirtacitataDiagrama">
    <w:name w:val="Išskirta citata Diagrama"/>
    <w:basedOn w:val="Numatytasispastraiposriftas"/>
    <w:link w:val="Iskirtacitata"/>
    <w:uiPriority w:val="30"/>
    <w:rsid w:val="00FC693F"/>
    <w:rPr>
      <w:b/>
      <w:bCs/>
      <w:i/>
      <w:iCs/>
      <w:color w:val="4F81BD" w:themeColor="accent1"/>
    </w:rPr>
  </w:style>
  <w:style w:type="character" w:styleId="Nerykuspabraukimas">
    <w:name w:val="Subtle Emphasis"/>
    <w:basedOn w:val="Numatytasispastraiposriftas"/>
    <w:uiPriority w:val="19"/>
    <w:qFormat/>
    <w:rsid w:val="00FC693F"/>
    <w:rPr>
      <w:i/>
      <w:iCs/>
      <w:color w:val="808080" w:themeColor="text1" w:themeTint="7F"/>
    </w:rPr>
  </w:style>
  <w:style w:type="character" w:styleId="Rykuspabraukimas">
    <w:name w:val="Intense Emphasis"/>
    <w:basedOn w:val="Numatytasispastraiposriftas"/>
    <w:uiPriority w:val="21"/>
    <w:qFormat/>
    <w:rsid w:val="00FC693F"/>
    <w:rPr>
      <w:b/>
      <w:bCs/>
      <w:i/>
      <w:iCs/>
      <w:color w:val="4F81BD" w:themeColor="accent1"/>
    </w:rPr>
  </w:style>
  <w:style w:type="character" w:styleId="Nerykinuoroda">
    <w:name w:val="Subtle Reference"/>
    <w:basedOn w:val="Numatytasispastraiposriftas"/>
    <w:uiPriority w:val="31"/>
    <w:qFormat/>
    <w:rsid w:val="00FC693F"/>
    <w:rPr>
      <w:smallCaps/>
      <w:color w:val="C0504D" w:themeColor="accent2"/>
      <w:u w:val="single"/>
    </w:rPr>
  </w:style>
  <w:style w:type="character" w:styleId="Rykinuoroda">
    <w:name w:val="Intense Reference"/>
    <w:basedOn w:val="Numatytasispastraiposriftas"/>
    <w:uiPriority w:val="32"/>
    <w:qFormat/>
    <w:rsid w:val="00FC693F"/>
    <w:rPr>
      <w:b/>
      <w:bCs/>
      <w:smallCaps/>
      <w:color w:val="C0504D" w:themeColor="accent2"/>
      <w:spacing w:val="5"/>
      <w:u w:val="single"/>
    </w:rPr>
  </w:style>
  <w:style w:type="character" w:styleId="Knygospavadinimas">
    <w:name w:val="Book Title"/>
    <w:basedOn w:val="Numatytasispastraiposriftas"/>
    <w:uiPriority w:val="33"/>
    <w:qFormat/>
    <w:rsid w:val="00FC693F"/>
    <w:rPr>
      <w:b/>
      <w:bCs/>
      <w:smallCaps/>
      <w:spacing w:val="5"/>
    </w:rPr>
  </w:style>
  <w:style w:type="paragraph" w:styleId="Turinioantrat">
    <w:name w:val="TOC Heading"/>
    <w:basedOn w:val="Antrat1"/>
    <w:next w:val="prastasis"/>
    <w:uiPriority w:val="39"/>
    <w:semiHidden/>
    <w:unhideWhenUsed/>
    <w:qFormat/>
    <w:rsid w:val="00FC693F"/>
    <w:pPr>
      <w:outlineLvl w:val="9"/>
    </w:pPr>
  </w:style>
  <w:style w:type="table" w:styleId="Lentelstinklelis">
    <w:name w:val="Table Grid"/>
    <w:basedOn w:val="prastojilente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viesusisspalvinimas">
    <w:name w:val="Light Shading"/>
    <w:basedOn w:val="prastojilente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viesussraas">
    <w:name w:val="Light List"/>
    <w:basedOn w:val="prastojilente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tinklelis">
    <w:name w:val="Light Grid"/>
    <w:basedOn w:val="prastojilente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vidutinisspalvinimas">
    <w:name w:val="Medium Shading 1"/>
    <w:basedOn w:val="prastojilente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vidutinissraas">
    <w:name w:val="Medium List 1"/>
    <w:basedOn w:val="prastojilente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tinklelis">
    <w:name w:val="Medium Grid 1"/>
    <w:basedOn w:val="prastojilente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Tamsussraas">
    <w:name w:val="Dark List"/>
    <w:basedOn w:val="prastojilente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Spalvotasspalvinimas">
    <w:name w:val="Colorful Shading"/>
    <w:basedOn w:val="prastojilente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Spalvotassraas">
    <w:name w:val="Colorful List"/>
    <w:basedOn w:val="prastojilente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tinklelis">
    <w:name w:val="Colorful Grid"/>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Hipersaitas">
    <w:name w:val="Hyperlink"/>
    <w:basedOn w:val="Numatytasispastraiposriftas"/>
    <w:uiPriority w:val="99"/>
    <w:unhideWhenUsed/>
    <w:rsid w:val="00DC6F55"/>
    <w:rPr>
      <w:strike w:val="0"/>
      <w:dstrike w:val="0"/>
      <w:color w:val="auto"/>
      <w:u w:val="none"/>
      <w:effect w:val="none"/>
    </w:rPr>
  </w:style>
  <w:style w:type="character" w:customStyle="1" w:styleId="BetarpDiagrama">
    <w:name w:val="Be tarpų Diagrama"/>
    <w:basedOn w:val="Numatytasispastraiposriftas"/>
    <w:link w:val="Betarp"/>
    <w:uiPriority w:val="1"/>
    <w:rsid w:val="00DC6F55"/>
  </w:style>
  <w:style w:type="paragraph" w:styleId="Puslapioinaostekstas">
    <w:name w:val="footnote text"/>
    <w:basedOn w:val="prastasis"/>
    <w:link w:val="PuslapioinaostekstasDiagrama"/>
    <w:uiPriority w:val="99"/>
    <w:unhideWhenUsed/>
    <w:rsid w:val="00DC6F55"/>
    <w:pPr>
      <w:spacing w:after="0" w:line="240" w:lineRule="auto"/>
    </w:pPr>
    <w:rPr>
      <w:rFonts w:asciiTheme="minorHAnsi" w:hAnsiTheme="minorHAnsi"/>
      <w:szCs w:val="20"/>
      <w:lang w:val="lt-LT" w:eastAsia="lt-LT"/>
    </w:rPr>
  </w:style>
  <w:style w:type="character" w:customStyle="1" w:styleId="PuslapioinaostekstasDiagrama">
    <w:name w:val="Puslapio išnašos tekstas Diagrama"/>
    <w:basedOn w:val="Numatytasispastraiposriftas"/>
    <w:link w:val="Puslapioinaostekstas"/>
    <w:uiPriority w:val="99"/>
    <w:rsid w:val="00DC6F55"/>
    <w:rPr>
      <w:sz w:val="20"/>
      <w:szCs w:val="20"/>
      <w:lang w:val="lt-LT" w:eastAsia="lt-LT"/>
    </w:rPr>
  </w:style>
  <w:style w:type="character" w:styleId="Puslapioinaosnuoroda">
    <w:name w:val="footnote reference"/>
    <w:basedOn w:val="Numatytasispastraiposriftas"/>
    <w:uiPriority w:val="99"/>
    <w:semiHidden/>
    <w:unhideWhenUsed/>
    <w:rsid w:val="00DC6F5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hyperlink" Target="https://ec.europa.eu/tools/ecertis/" TargetMode="External"/><Relationship Id="rId13" Type="http://schemas.openxmlformats.org/officeDocument/2006/relationships/hyperlink" Target="https://www.registrucentras.lt/jar/p/index.php"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lt/pasalinimo-pagrindai-1/nepatikimu-koncesininku-sarasas-1/nepatikimu-koncesininku-sarasas/"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nuorodos/kiti-duomenys/powerbi/nepatikimi-tiekejai-1/" TargetMode="External"/><Relationship Id="rId5" Type="http://schemas.openxmlformats.org/officeDocument/2006/relationships/webSettings" Target="webSettings.xml"/><Relationship Id="rId15" Type="http://schemas.openxmlformats.org/officeDocument/2006/relationships/hyperlink" Target="https://www.vmi.lt/evmi/mokesciu-moketoju-informacija" TargetMode="External"/><Relationship Id="rId10" Type="http://schemas.openxmlformats.org/officeDocument/2006/relationships/hyperlink" Target="https://vpt.lrv.lt/lt/nuorodos/kiti-duomenys/powerbi/melaginga-informacija-pateikusiu-tiekeju-sarasas-3/" TargetMode="External"/><Relationship Id="rId4" Type="http://schemas.openxmlformats.org/officeDocument/2006/relationships/settings" Target="settings.xml"/><Relationship Id="rId9" Type="http://schemas.openxmlformats.org/officeDocument/2006/relationships/hyperlink" Target="http://draudejai.sodra.lt/draudeju_viesi_duomenys/" TargetMode="External"/><Relationship Id="rId14" Type="http://schemas.openxmlformats.org/officeDocument/2006/relationships/hyperlink" Target="https://vpt.lrv.lt/lt/naujienos-3/finansiniu-ataskaitu-nepateikimas-gali-tapti-kliutimi-dalyvauti-viesuosiuose-pirkimuos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7</Pages>
  <Words>14700</Words>
  <Characters>8379</Characters>
  <Application>Microsoft Office Word</Application>
  <DocSecurity>0</DocSecurity>
  <Lines>69</Lines>
  <Paragraphs>46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23033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Sandra Guntulyte</cp:lastModifiedBy>
  <cp:revision>7</cp:revision>
  <dcterms:created xsi:type="dcterms:W3CDTF">2013-12-23T23:15:00Z</dcterms:created>
  <dcterms:modified xsi:type="dcterms:W3CDTF">2026-08-05T07:42:00Z</dcterms:modified>
  <cp:category/>
</cp:coreProperties>
</file>